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03B93661"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EA32F9">
        <w:rPr>
          <w:b/>
          <w:noProof/>
          <w:sz w:val="24"/>
        </w:rPr>
        <w:t>304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667D2" w:rsidR="001E41F3" w:rsidRPr="00410371" w:rsidRDefault="00EA32F9" w:rsidP="00EA32F9">
            <w:pPr>
              <w:pStyle w:val="CRCoverPage"/>
              <w:spacing w:after="0"/>
              <w:jc w:val="center"/>
              <w:rPr>
                <w:noProof/>
              </w:rPr>
            </w:pPr>
            <w:r w:rsidRPr="00EA32F9">
              <w:rPr>
                <w:b/>
                <w:noProof/>
                <w:sz w:val="28"/>
              </w:rPr>
              <w:t>0927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787B5" w:rsidR="001E41F3" w:rsidRDefault="00561588" w:rsidP="00081FCA">
            <w:pPr>
              <w:pStyle w:val="CRCoverPage"/>
              <w:spacing w:after="0"/>
              <w:ind w:left="100"/>
              <w:rPr>
                <w:noProof/>
                <w:lang w:eastAsia="zh-CN"/>
              </w:rPr>
            </w:pPr>
            <w:r>
              <w:rPr>
                <w:rFonts w:hint="eastAsia"/>
                <w:noProof/>
                <w:lang w:eastAsia="zh-CN"/>
              </w:rPr>
              <w:t>C</w:t>
            </w:r>
            <w:r>
              <w:rPr>
                <w:noProof/>
                <w:lang w:eastAsia="zh-CN"/>
              </w:rPr>
              <w:t xml:space="preserve">orrections on </w:t>
            </w:r>
            <w:r>
              <w:rPr>
                <w:lang w:val="en-US" w:eastAsia="zh-CN"/>
              </w:rPr>
              <w:t xml:space="preserve">the resource URI in the </w:t>
            </w:r>
            <w:r>
              <w:rPr>
                <w:lang w:eastAsia="ja-JP"/>
              </w:rPr>
              <w:t>Nnwdaf_DataManagement</w:t>
            </w:r>
            <w:r>
              <w:rPr>
                <w:lang w:val="en-US"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5CC54" w:rsidR="001E41F3" w:rsidRDefault="00E258E8" w:rsidP="00561588">
            <w:pPr>
              <w:pStyle w:val="CRCoverPage"/>
              <w:spacing w:after="0"/>
              <w:ind w:left="100"/>
              <w:rPr>
                <w:noProof/>
              </w:rPr>
            </w:pPr>
            <w:r>
              <w:t>eNA_Ph</w:t>
            </w:r>
            <w:r w:rsidR="0056158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C45E5" w:rsidR="001E41F3" w:rsidRDefault="005615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785A2" w:rsidR="00C00878" w:rsidRDefault="00561588" w:rsidP="00C00878">
            <w:pPr>
              <w:pStyle w:val="CRCoverPage"/>
              <w:numPr>
                <w:ilvl w:val="0"/>
                <w:numId w:val="1"/>
              </w:numPr>
              <w:spacing w:after="0"/>
              <w:rPr>
                <w:noProof/>
              </w:rPr>
            </w:pPr>
            <w:r>
              <w:rPr>
                <w:noProof/>
                <w:lang w:eastAsia="zh-CN"/>
              </w:rPr>
              <w:t xml:space="preserve">The </w:t>
            </w:r>
            <w:r w:rsidRPr="006D4AB4">
              <w:rPr>
                <w:noProof/>
                <w:lang w:eastAsia="zh-CN"/>
              </w:rPr>
              <w:t xml:space="preserve">resource URI described in the 201 response of </w:t>
            </w:r>
            <w:r>
              <w:rPr>
                <w:noProof/>
                <w:lang w:eastAsia="zh-CN"/>
              </w:rPr>
              <w:t>Nnwdaf_DataManagement</w:t>
            </w:r>
            <w:r w:rsidRPr="006D4AB4">
              <w:rPr>
                <w:noProof/>
                <w:lang w:eastAsia="zh-CN"/>
              </w:rPr>
              <w:t xml:space="preserve"> API is incorrect. The </w:t>
            </w:r>
            <w:r>
              <w:t>"</w:t>
            </w:r>
            <w:proofErr w:type="spellStart"/>
            <w:r w:rsidRPr="006D4AB4">
              <w:rPr>
                <w:noProof/>
                <w:lang w:eastAsia="zh-CN"/>
              </w:rPr>
              <w:t>subId</w:t>
            </w:r>
            <w:proofErr w:type="spellEnd"/>
            <w:r>
              <w:t>"</w:t>
            </w:r>
            <w:r w:rsidRPr="006D4AB4">
              <w:rPr>
                <w:noProof/>
                <w:lang w:eastAsia="zh-CN"/>
              </w:rPr>
              <w:t xml:space="preserve"> needs to be replaced by </w:t>
            </w:r>
            <w:r>
              <w:t>"</w:t>
            </w:r>
            <w:proofErr w:type="spellStart"/>
            <w:r>
              <w:rPr>
                <w:noProof/>
                <w:lang w:eastAsia="zh-CN"/>
              </w:rPr>
              <w:t>subscriptionId</w:t>
            </w:r>
            <w:proofErr w:type="spellEnd"/>
            <w: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F4B9" w:rsidR="00C16E53" w:rsidRDefault="00561588" w:rsidP="00C16E53">
            <w:pPr>
              <w:pStyle w:val="CRCoverPage"/>
              <w:numPr>
                <w:ilvl w:val="0"/>
                <w:numId w:val="1"/>
              </w:numPr>
              <w:spacing w:after="0"/>
              <w:rPr>
                <w:noProof/>
              </w:rPr>
            </w:pPr>
            <w:r>
              <w:rPr>
                <w:noProof/>
                <w:lang w:eastAsia="zh-CN"/>
              </w:rPr>
              <w:t xml:space="preserve">Update the </w:t>
            </w:r>
            <w:r w:rsidRPr="006D4AB4">
              <w:rPr>
                <w:noProof/>
                <w:lang w:eastAsia="zh-CN"/>
              </w:rPr>
              <w:t>resource URI in the 201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5876" w:rsidR="001E41F3" w:rsidRDefault="00561588">
            <w:pPr>
              <w:pStyle w:val="CRCoverPage"/>
              <w:spacing w:after="0"/>
              <w:ind w:left="100"/>
              <w:rPr>
                <w:noProof/>
              </w:rPr>
            </w:pPr>
            <w:r>
              <w:rPr>
                <w:noProof/>
                <w:lang w:eastAsia="zh-CN"/>
              </w:rPr>
              <w:t>The misalignment of the resource URI in the specification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4D533" w:rsidR="001E41F3" w:rsidRDefault="00561588">
            <w:pPr>
              <w:pStyle w:val="CRCoverPage"/>
              <w:spacing w:after="0"/>
              <w:ind w:left="100"/>
              <w:rPr>
                <w:noProof/>
                <w:lang w:eastAsia="zh-CN"/>
              </w:rPr>
            </w:pPr>
            <w:r>
              <w:rPr>
                <w:noProof/>
                <w:lang w:eastAsia="zh-CN"/>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83558C" w:rsidR="009D7CFC" w:rsidRDefault="00561588"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r>
              <w:rPr>
                <w:lang w:eastAsia="ja-JP"/>
              </w:rPr>
              <w:t>Nnwdaf_DataManagement</w:t>
            </w:r>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86FEFF" w14:textId="77777777" w:rsidR="007063CF" w:rsidRDefault="007063CF" w:rsidP="007063CF">
      <w:pPr>
        <w:pStyle w:val="1"/>
        <w:rPr>
          <w:lang w:val="en-US" w:eastAsia="zh-CN"/>
        </w:rPr>
      </w:pPr>
      <w:bookmarkStart w:id="2" w:name="_Toc138754553"/>
      <w:bookmarkStart w:id="3" w:name="_Toc145706051"/>
      <w:bookmarkStart w:id="4" w:name="_Toc148523024"/>
      <w:bookmarkStart w:id="5" w:name="_Toc136562719"/>
      <w:bookmarkStart w:id="6" w:name="_Toc164921289"/>
      <w:bookmarkStart w:id="7" w:name="_Toc170120831"/>
      <w:bookmarkStart w:id="8" w:name="_Toc148522885"/>
      <w:bookmarkStart w:id="9" w:name="_Toc153363942"/>
      <w:bookmarkStart w:id="10" w:name="_Toc85557252"/>
      <w:bookmarkStart w:id="11" w:name="_Toc113031903"/>
      <w:bookmarkStart w:id="12" w:name="_Toc98233854"/>
      <w:bookmarkStart w:id="13" w:name="_Toc83233224"/>
      <w:bookmarkStart w:id="14" w:name="_Toc136562642"/>
      <w:bookmarkStart w:id="15" w:name="_Toc101244635"/>
      <w:bookmarkStart w:id="16" w:name="_Toc90656047"/>
      <w:bookmarkStart w:id="17" w:name="_Toc114134042"/>
      <w:bookmarkStart w:id="18" w:name="_Toc94064452"/>
      <w:bookmarkStart w:id="19" w:name="_Toc88667762"/>
      <w:bookmarkStart w:id="20" w:name="_Toc112951363"/>
      <w:bookmarkStart w:id="21" w:name="_Toc85553153"/>
      <w:bookmarkStart w:id="22" w:name="_Toc120702543"/>
      <w:bookmarkStart w:id="23" w:name="_Toc104539240"/>
      <w:bookmarkStart w:id="24" w:name="_Toc138754476"/>
      <w:bookmarkStart w:id="25" w:name="_Toc145705971"/>
      <w:bookmarkStart w:id="26" w:name="_Hlk56636785"/>
      <w:r>
        <w:t>A.4</w:t>
      </w:r>
      <w:r>
        <w:tab/>
      </w:r>
      <w:r>
        <w:rPr>
          <w:lang w:eastAsia="ja-JP"/>
        </w:rPr>
        <w:t>Nnwdaf_DataManagement</w:t>
      </w:r>
      <w:r>
        <w:rPr>
          <w:lang w:val="en-US" w:eastAsia="zh-CN"/>
        </w:rPr>
        <w:t xml:space="preserve"> API</w:t>
      </w:r>
      <w:bookmarkEnd w:id="2"/>
      <w:bookmarkEnd w:id="3"/>
      <w:bookmarkEnd w:id="4"/>
      <w:bookmarkEnd w:id="5"/>
      <w:bookmarkEnd w:id="6"/>
      <w:bookmarkEnd w:id="7"/>
    </w:p>
    <w:p w14:paraId="1AF140F9" w14:textId="77777777" w:rsidR="007063CF" w:rsidRDefault="007063CF" w:rsidP="007063CF">
      <w:pPr>
        <w:pStyle w:val="PL"/>
      </w:pPr>
      <w:r>
        <w:t>openapi: 3.0.0</w:t>
      </w:r>
    </w:p>
    <w:p w14:paraId="34565D1C" w14:textId="77777777" w:rsidR="007063CF" w:rsidRDefault="007063CF" w:rsidP="007063CF">
      <w:pPr>
        <w:pStyle w:val="PL"/>
        <w:rPr>
          <w:lang w:val="fr-FR"/>
        </w:rPr>
      </w:pPr>
    </w:p>
    <w:p w14:paraId="703ECE0A" w14:textId="77777777" w:rsidR="007063CF" w:rsidRDefault="007063CF" w:rsidP="007063CF">
      <w:pPr>
        <w:pStyle w:val="PL"/>
        <w:rPr>
          <w:lang w:val="fr-FR"/>
        </w:rPr>
      </w:pPr>
      <w:r>
        <w:rPr>
          <w:lang w:val="fr-FR"/>
        </w:rPr>
        <w:t>info:</w:t>
      </w:r>
    </w:p>
    <w:p w14:paraId="347351CA" w14:textId="77777777" w:rsidR="007063CF" w:rsidRDefault="007063CF" w:rsidP="007063CF">
      <w:pPr>
        <w:pStyle w:val="PL"/>
        <w:rPr>
          <w:lang w:val="fr-FR"/>
        </w:rPr>
      </w:pPr>
      <w:r>
        <w:rPr>
          <w:lang w:val="fr-FR"/>
        </w:rPr>
        <w:t xml:space="preserve">  title: </w:t>
      </w:r>
      <w:r>
        <w:rPr>
          <w:lang w:eastAsia="ja-JP"/>
        </w:rPr>
        <w:t>Nnwdaf_DataManagement</w:t>
      </w:r>
    </w:p>
    <w:p w14:paraId="47158B79" w14:textId="77777777" w:rsidR="007063CF" w:rsidRDefault="007063CF" w:rsidP="007063CF">
      <w:pPr>
        <w:pStyle w:val="PL"/>
        <w:rPr>
          <w:lang w:val="fr-FR"/>
        </w:rPr>
      </w:pPr>
      <w:r>
        <w:rPr>
          <w:lang w:val="fr-FR"/>
        </w:rPr>
        <w:t xml:space="preserve">  version: 1.1.0</w:t>
      </w:r>
    </w:p>
    <w:p w14:paraId="209479AD" w14:textId="77777777" w:rsidR="007063CF" w:rsidRDefault="007063CF" w:rsidP="007063CF">
      <w:pPr>
        <w:pStyle w:val="PL"/>
      </w:pPr>
      <w:r>
        <w:rPr>
          <w:lang w:val="fr-FR"/>
        </w:rPr>
        <w:t xml:space="preserve">  description: </w:t>
      </w:r>
      <w:r>
        <w:t>|</w:t>
      </w:r>
    </w:p>
    <w:p w14:paraId="7B0C97B8" w14:textId="77777777" w:rsidR="007063CF" w:rsidRDefault="007063CF" w:rsidP="007063CF">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2D255EB0" w14:textId="77777777" w:rsidR="007063CF" w:rsidRDefault="007063CF" w:rsidP="007063CF">
      <w:pPr>
        <w:pStyle w:val="PL"/>
      </w:pPr>
      <w:r>
        <w:t xml:space="preserve">    © 202</w:t>
      </w:r>
      <w:r>
        <w:rPr>
          <w:rFonts w:hint="eastAsia"/>
          <w:lang w:eastAsia="zh-CN"/>
        </w:rPr>
        <w:t>4</w:t>
      </w:r>
      <w:r>
        <w:t xml:space="preserve">, 3GPP Organizational Partners (ARIB, ATIS, CCSA, ETSI, TSDSI, TTA, TTC).  </w:t>
      </w:r>
    </w:p>
    <w:p w14:paraId="0DAE4EB2" w14:textId="77777777" w:rsidR="007063CF" w:rsidRDefault="007063CF" w:rsidP="007063CF">
      <w:pPr>
        <w:pStyle w:val="PL"/>
      </w:pPr>
      <w:r>
        <w:t xml:space="preserve">    All rights reserved.</w:t>
      </w:r>
    </w:p>
    <w:p w14:paraId="730DC473" w14:textId="77777777" w:rsidR="007063CF" w:rsidRDefault="007063CF" w:rsidP="007063CF">
      <w:pPr>
        <w:pStyle w:val="PL"/>
        <w:rPr>
          <w:lang w:val="fr-FR"/>
        </w:rPr>
      </w:pPr>
    </w:p>
    <w:p w14:paraId="72365C0C" w14:textId="77777777" w:rsidR="007063CF" w:rsidRDefault="007063CF" w:rsidP="007063CF">
      <w:pPr>
        <w:pStyle w:val="PL"/>
        <w:rPr>
          <w:lang w:val="fr-FR"/>
        </w:rPr>
      </w:pPr>
      <w:r>
        <w:rPr>
          <w:lang w:val="fr-FR"/>
        </w:rPr>
        <w:t>externalDocs:</w:t>
      </w:r>
    </w:p>
    <w:p w14:paraId="2A762455" w14:textId="77777777" w:rsidR="007063CF" w:rsidRDefault="007063CF" w:rsidP="007063CF">
      <w:pPr>
        <w:pStyle w:val="PL"/>
        <w:rPr>
          <w:lang w:val="fr-FR"/>
        </w:rPr>
      </w:pPr>
      <w:r>
        <w:rPr>
          <w:lang w:val="fr-FR"/>
        </w:rPr>
        <w:t xml:space="preserve">  description: 3GPP TS 29.520 V18.</w:t>
      </w:r>
      <w:r>
        <w:rPr>
          <w:rFonts w:hint="eastAsia"/>
          <w:lang w:val="fr-FR" w:eastAsia="zh-CN"/>
        </w:rPr>
        <w:t>6</w:t>
      </w:r>
      <w:r>
        <w:rPr>
          <w:lang w:val="fr-FR"/>
        </w:rPr>
        <w:t xml:space="preserve">4.0; </w:t>
      </w:r>
      <w:r>
        <w:rPr>
          <w:rFonts w:eastAsia="等线"/>
        </w:rPr>
        <w:t>5G System; Network Data Analytics Services</w:t>
      </w:r>
      <w:r>
        <w:rPr>
          <w:lang w:val="fr-FR"/>
        </w:rPr>
        <w:t>.</w:t>
      </w:r>
    </w:p>
    <w:p w14:paraId="115CA0FB" w14:textId="77777777" w:rsidR="007063CF" w:rsidRDefault="007063CF" w:rsidP="007063CF">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29987754" w14:textId="77777777" w:rsidR="007063CF" w:rsidRDefault="007063CF" w:rsidP="007063CF">
      <w:pPr>
        <w:pStyle w:val="PL"/>
      </w:pPr>
    </w:p>
    <w:p w14:paraId="5926A98E" w14:textId="77777777" w:rsidR="007063CF" w:rsidRDefault="007063CF" w:rsidP="007063CF">
      <w:pPr>
        <w:pStyle w:val="PL"/>
      </w:pPr>
      <w:r>
        <w:t>servers:</w:t>
      </w:r>
    </w:p>
    <w:p w14:paraId="3B4396D6" w14:textId="77777777" w:rsidR="007063CF" w:rsidRDefault="007063CF" w:rsidP="007063CF">
      <w:pPr>
        <w:pStyle w:val="PL"/>
      </w:pPr>
      <w:r>
        <w:t xml:space="preserve">  - url: '{apiRoot}/nnwdaf-datamanagement/v1'</w:t>
      </w:r>
    </w:p>
    <w:p w14:paraId="2AFE58F3" w14:textId="77777777" w:rsidR="007063CF" w:rsidRDefault="007063CF" w:rsidP="007063CF">
      <w:pPr>
        <w:pStyle w:val="PL"/>
      </w:pPr>
      <w:r>
        <w:t xml:space="preserve">    variables:</w:t>
      </w:r>
    </w:p>
    <w:p w14:paraId="7AA72782" w14:textId="77777777" w:rsidR="007063CF" w:rsidRDefault="007063CF" w:rsidP="007063CF">
      <w:pPr>
        <w:pStyle w:val="PL"/>
      </w:pPr>
      <w:r>
        <w:t xml:space="preserve">      apiRoot:</w:t>
      </w:r>
    </w:p>
    <w:p w14:paraId="79A3A022" w14:textId="77777777" w:rsidR="007063CF" w:rsidRDefault="007063CF" w:rsidP="007063CF">
      <w:pPr>
        <w:pStyle w:val="PL"/>
      </w:pPr>
      <w:r>
        <w:t xml:space="preserve">        default: https://example.com</w:t>
      </w:r>
    </w:p>
    <w:p w14:paraId="15432693" w14:textId="77777777" w:rsidR="007063CF" w:rsidRDefault="007063CF" w:rsidP="007063CF">
      <w:pPr>
        <w:pStyle w:val="PL"/>
      </w:pPr>
      <w:r>
        <w:t xml:space="preserve">        description: apiRoot as defined in clause 4.4 of 3GPP TS 29.501</w:t>
      </w:r>
    </w:p>
    <w:p w14:paraId="4C2B905F" w14:textId="77777777" w:rsidR="007063CF" w:rsidRDefault="007063CF" w:rsidP="007063CF">
      <w:pPr>
        <w:pStyle w:val="PL"/>
      </w:pPr>
    </w:p>
    <w:p w14:paraId="3E4E647A" w14:textId="77777777" w:rsidR="007063CF" w:rsidRDefault="007063CF" w:rsidP="007063CF">
      <w:pPr>
        <w:pStyle w:val="PL"/>
      </w:pPr>
      <w:r>
        <w:t>security:</w:t>
      </w:r>
    </w:p>
    <w:p w14:paraId="60717F99" w14:textId="77777777" w:rsidR="007063CF" w:rsidRDefault="007063CF" w:rsidP="007063CF">
      <w:pPr>
        <w:pStyle w:val="PL"/>
      </w:pPr>
      <w:r>
        <w:t xml:space="preserve">  - {}</w:t>
      </w:r>
    </w:p>
    <w:p w14:paraId="7D390445" w14:textId="77777777" w:rsidR="007063CF" w:rsidRDefault="007063CF" w:rsidP="007063CF">
      <w:pPr>
        <w:pStyle w:val="PL"/>
      </w:pPr>
      <w:r>
        <w:t xml:space="preserve">  - oAuth2ClientCredentials:</w:t>
      </w:r>
    </w:p>
    <w:p w14:paraId="0F65B64B" w14:textId="77777777" w:rsidR="007063CF" w:rsidRDefault="007063CF" w:rsidP="007063CF">
      <w:pPr>
        <w:pStyle w:val="PL"/>
      </w:pPr>
      <w:r>
        <w:t xml:space="preserve">    - n</w:t>
      </w:r>
      <w:r>
        <w:rPr>
          <w:lang w:eastAsia="ja-JP"/>
        </w:rPr>
        <w:t>nwdaf-datamanagement</w:t>
      </w:r>
    </w:p>
    <w:p w14:paraId="4C0F0C06" w14:textId="77777777" w:rsidR="007063CF" w:rsidRDefault="007063CF" w:rsidP="007063CF">
      <w:pPr>
        <w:pStyle w:val="PL"/>
      </w:pPr>
    </w:p>
    <w:p w14:paraId="784D2588" w14:textId="77777777" w:rsidR="007063CF" w:rsidRDefault="007063CF" w:rsidP="007063CF">
      <w:pPr>
        <w:pStyle w:val="PL"/>
      </w:pPr>
      <w:r>
        <w:t>paths:</w:t>
      </w:r>
    </w:p>
    <w:p w14:paraId="42A5CD10" w14:textId="77777777" w:rsidR="007063CF" w:rsidRDefault="007063CF" w:rsidP="007063CF">
      <w:pPr>
        <w:pStyle w:val="PL"/>
      </w:pPr>
      <w:r>
        <w:t xml:space="preserve">  /subscriptions:</w:t>
      </w:r>
    </w:p>
    <w:p w14:paraId="6DB8C5FC" w14:textId="77777777" w:rsidR="007063CF" w:rsidRDefault="007063CF" w:rsidP="007063CF">
      <w:pPr>
        <w:pStyle w:val="PL"/>
      </w:pPr>
      <w:r>
        <w:t xml:space="preserve">    post:</w:t>
      </w:r>
    </w:p>
    <w:p w14:paraId="64905951" w14:textId="77777777" w:rsidR="007063CF" w:rsidRDefault="007063CF" w:rsidP="007063CF">
      <w:pPr>
        <w:pStyle w:val="PL"/>
      </w:pPr>
      <w:r>
        <w:t xml:space="preserve">      summary: subscribe to notifications</w:t>
      </w:r>
    </w:p>
    <w:p w14:paraId="10BF7389" w14:textId="77777777" w:rsidR="007063CF" w:rsidRDefault="007063CF" w:rsidP="007063CF">
      <w:pPr>
        <w:pStyle w:val="PL"/>
      </w:pPr>
      <w:r>
        <w:t xml:space="preserve">      operationId: CreateIndividualSubcription</w:t>
      </w:r>
    </w:p>
    <w:p w14:paraId="1BC012F5" w14:textId="77777777" w:rsidR="007063CF" w:rsidRDefault="007063CF" w:rsidP="007063CF">
      <w:pPr>
        <w:pStyle w:val="PL"/>
      </w:pPr>
      <w:r>
        <w:t xml:space="preserve">      tags:</w:t>
      </w:r>
    </w:p>
    <w:p w14:paraId="32A3FFB8" w14:textId="77777777" w:rsidR="007063CF" w:rsidRDefault="007063CF" w:rsidP="007063CF">
      <w:pPr>
        <w:pStyle w:val="PL"/>
      </w:pPr>
      <w:r>
        <w:t xml:space="preserve">        - Subscriptions (Collection)</w:t>
      </w:r>
    </w:p>
    <w:p w14:paraId="589610F5" w14:textId="77777777" w:rsidR="007063CF" w:rsidRDefault="007063CF" w:rsidP="007063CF">
      <w:pPr>
        <w:pStyle w:val="PL"/>
      </w:pPr>
      <w:r>
        <w:t xml:space="preserve">      requestBody:</w:t>
      </w:r>
    </w:p>
    <w:p w14:paraId="10155C0D" w14:textId="77777777" w:rsidR="007063CF" w:rsidRDefault="007063CF" w:rsidP="007063CF">
      <w:pPr>
        <w:pStyle w:val="PL"/>
      </w:pPr>
      <w:r>
        <w:t xml:space="preserve">        required: true</w:t>
      </w:r>
    </w:p>
    <w:p w14:paraId="1E79186B" w14:textId="77777777" w:rsidR="007063CF" w:rsidRDefault="007063CF" w:rsidP="007063CF">
      <w:pPr>
        <w:pStyle w:val="PL"/>
      </w:pPr>
      <w:r>
        <w:t xml:space="preserve">        content:</w:t>
      </w:r>
    </w:p>
    <w:p w14:paraId="26AA9578" w14:textId="77777777" w:rsidR="007063CF" w:rsidRDefault="007063CF" w:rsidP="007063CF">
      <w:pPr>
        <w:pStyle w:val="PL"/>
      </w:pPr>
      <w:r>
        <w:t xml:space="preserve">          application/json:</w:t>
      </w:r>
    </w:p>
    <w:p w14:paraId="7934D2D7" w14:textId="77777777" w:rsidR="007063CF" w:rsidRDefault="007063CF" w:rsidP="007063CF">
      <w:pPr>
        <w:pStyle w:val="PL"/>
      </w:pPr>
      <w:r>
        <w:t xml:space="preserve">            schema:</w:t>
      </w:r>
    </w:p>
    <w:p w14:paraId="7A896F6C" w14:textId="77777777" w:rsidR="007063CF" w:rsidRDefault="007063CF" w:rsidP="007063CF">
      <w:pPr>
        <w:pStyle w:val="PL"/>
      </w:pPr>
      <w:r>
        <w:t xml:space="preserve">              $ref: '#/components/schemas/</w:t>
      </w:r>
      <w:r>
        <w:rPr>
          <w:rFonts w:eastAsia="等线"/>
        </w:rPr>
        <w:t>NnwdafDataManagementSubsc</w:t>
      </w:r>
      <w:r>
        <w:t>'</w:t>
      </w:r>
    </w:p>
    <w:p w14:paraId="0584830A" w14:textId="77777777" w:rsidR="007063CF" w:rsidRDefault="007063CF" w:rsidP="007063CF">
      <w:pPr>
        <w:pStyle w:val="PL"/>
      </w:pPr>
      <w:r>
        <w:t xml:space="preserve">      responses:</w:t>
      </w:r>
    </w:p>
    <w:p w14:paraId="47A3D366" w14:textId="77777777" w:rsidR="007063CF" w:rsidRDefault="007063CF" w:rsidP="007063CF">
      <w:pPr>
        <w:pStyle w:val="PL"/>
      </w:pPr>
      <w:r>
        <w:t xml:space="preserve">        '201':</w:t>
      </w:r>
    </w:p>
    <w:p w14:paraId="72F1D5CE" w14:textId="77777777" w:rsidR="007063CF" w:rsidRDefault="007063CF" w:rsidP="007063CF">
      <w:pPr>
        <w:pStyle w:val="PL"/>
      </w:pPr>
      <w:r>
        <w:t xml:space="preserve">          description: Success</w:t>
      </w:r>
    </w:p>
    <w:p w14:paraId="42A4334D" w14:textId="77777777" w:rsidR="007063CF" w:rsidRDefault="007063CF" w:rsidP="007063CF">
      <w:pPr>
        <w:pStyle w:val="PL"/>
      </w:pPr>
      <w:r>
        <w:t xml:space="preserve">          content:</w:t>
      </w:r>
    </w:p>
    <w:p w14:paraId="3050E75E" w14:textId="77777777" w:rsidR="007063CF" w:rsidRDefault="007063CF" w:rsidP="007063CF">
      <w:pPr>
        <w:pStyle w:val="PL"/>
      </w:pPr>
      <w:r>
        <w:t xml:space="preserve">            application/json:</w:t>
      </w:r>
    </w:p>
    <w:p w14:paraId="2AC8C52F" w14:textId="77777777" w:rsidR="007063CF" w:rsidRDefault="007063CF" w:rsidP="007063CF">
      <w:pPr>
        <w:pStyle w:val="PL"/>
      </w:pPr>
      <w:r>
        <w:t xml:space="preserve">              schema:</w:t>
      </w:r>
    </w:p>
    <w:p w14:paraId="73417337" w14:textId="77777777" w:rsidR="007063CF" w:rsidRDefault="007063CF" w:rsidP="007063CF">
      <w:pPr>
        <w:pStyle w:val="PL"/>
      </w:pPr>
      <w:r>
        <w:t xml:space="preserve">                $ref: '#/components/schemas/</w:t>
      </w:r>
      <w:r>
        <w:rPr>
          <w:rFonts w:eastAsia="等线"/>
        </w:rPr>
        <w:t>NnwdafDataManagementSubsc</w:t>
      </w:r>
      <w:r>
        <w:t>'</w:t>
      </w:r>
    </w:p>
    <w:p w14:paraId="30EDE856" w14:textId="77777777" w:rsidR="007063CF" w:rsidRDefault="007063CF" w:rsidP="007063CF">
      <w:pPr>
        <w:pStyle w:val="PL"/>
      </w:pPr>
      <w:r>
        <w:t xml:space="preserve">          headers:</w:t>
      </w:r>
    </w:p>
    <w:p w14:paraId="31F6FFB0" w14:textId="77777777" w:rsidR="007063CF" w:rsidRDefault="007063CF" w:rsidP="007063CF">
      <w:pPr>
        <w:pStyle w:val="PL"/>
      </w:pPr>
      <w:r>
        <w:t xml:space="preserve">            Location:</w:t>
      </w:r>
    </w:p>
    <w:p w14:paraId="6BBBD19C" w14:textId="77777777" w:rsidR="007063CF" w:rsidRDefault="007063CF" w:rsidP="007063CF">
      <w:pPr>
        <w:pStyle w:val="PL"/>
      </w:pPr>
      <w:r>
        <w:t xml:space="preserve">              description: &gt;</w:t>
      </w:r>
    </w:p>
    <w:p w14:paraId="1F65433D" w14:textId="77777777" w:rsidR="007063CF" w:rsidRDefault="007063CF" w:rsidP="007063CF">
      <w:pPr>
        <w:pStyle w:val="PL"/>
      </w:pPr>
      <w:r>
        <w:t xml:space="preserve">                Contains the URI of the newly created resource, according to the structure</w:t>
      </w:r>
    </w:p>
    <w:p w14:paraId="0AD12E7D" w14:textId="613BABA2" w:rsidR="007063CF" w:rsidRDefault="007063CF" w:rsidP="007063CF">
      <w:pPr>
        <w:pStyle w:val="PL"/>
      </w:pPr>
      <w:r>
        <w:t xml:space="preserve">                {apiRoot}/nnwdaf-datamanagement/&lt;apiVersion&gt;/subscriptions/{</w:t>
      </w:r>
      <w:ins w:id="27" w:author="Huawei" w:date="2024-07-23T17:16:00Z">
        <w:r>
          <w:t>subscriptionId</w:t>
        </w:r>
      </w:ins>
      <w:del w:id="28" w:author="Huawei" w:date="2024-07-23T17:16:00Z">
        <w:r w:rsidDel="007063CF">
          <w:delText>subId</w:delText>
        </w:r>
      </w:del>
      <w:r>
        <w:t>}.</w:t>
      </w:r>
    </w:p>
    <w:p w14:paraId="15F13526" w14:textId="77777777" w:rsidR="007063CF" w:rsidRDefault="007063CF" w:rsidP="007063CF">
      <w:pPr>
        <w:pStyle w:val="PL"/>
      </w:pPr>
      <w:r>
        <w:t xml:space="preserve">              required: true</w:t>
      </w:r>
    </w:p>
    <w:p w14:paraId="6190AE12" w14:textId="77777777" w:rsidR="007063CF" w:rsidRDefault="007063CF" w:rsidP="007063CF">
      <w:pPr>
        <w:pStyle w:val="PL"/>
      </w:pPr>
      <w:r>
        <w:t xml:space="preserve">              schema:</w:t>
      </w:r>
    </w:p>
    <w:p w14:paraId="0672DC62" w14:textId="77777777" w:rsidR="007063CF" w:rsidRDefault="007063CF" w:rsidP="007063CF">
      <w:pPr>
        <w:pStyle w:val="PL"/>
      </w:pPr>
      <w:r>
        <w:t xml:space="preserve">                type: string</w:t>
      </w:r>
    </w:p>
    <w:p w14:paraId="7F7D4808" w14:textId="77777777" w:rsidR="007063CF" w:rsidRDefault="007063CF" w:rsidP="007063CF">
      <w:pPr>
        <w:pStyle w:val="PL"/>
      </w:pPr>
      <w:r>
        <w:t xml:space="preserve">        '400':</w:t>
      </w:r>
    </w:p>
    <w:p w14:paraId="04415019" w14:textId="77777777" w:rsidR="007063CF" w:rsidRDefault="007063CF" w:rsidP="007063CF">
      <w:pPr>
        <w:pStyle w:val="PL"/>
      </w:pPr>
      <w:r>
        <w:t xml:space="preserve">          $ref: 'TS29571_CommonData.yaml#/components/responses/400'</w:t>
      </w:r>
    </w:p>
    <w:p w14:paraId="58AA85DA" w14:textId="77777777" w:rsidR="007063CF" w:rsidRDefault="007063CF" w:rsidP="007063CF">
      <w:pPr>
        <w:pStyle w:val="PL"/>
      </w:pPr>
      <w:r>
        <w:t xml:space="preserve">        '401':</w:t>
      </w:r>
    </w:p>
    <w:p w14:paraId="20DDF3EF" w14:textId="77777777" w:rsidR="007063CF" w:rsidRDefault="007063CF" w:rsidP="007063CF">
      <w:pPr>
        <w:pStyle w:val="PL"/>
      </w:pPr>
      <w:r>
        <w:t xml:space="preserve">          $ref: 'TS29571_CommonData.yaml#/components/responses/401'</w:t>
      </w:r>
    </w:p>
    <w:p w14:paraId="7DE3D556" w14:textId="77777777" w:rsidR="007063CF" w:rsidRDefault="007063CF" w:rsidP="007063CF">
      <w:pPr>
        <w:pStyle w:val="PL"/>
      </w:pPr>
      <w:r>
        <w:t xml:space="preserve">        '403':</w:t>
      </w:r>
    </w:p>
    <w:p w14:paraId="287C4951" w14:textId="77777777" w:rsidR="007063CF" w:rsidRDefault="007063CF" w:rsidP="007063CF">
      <w:pPr>
        <w:pStyle w:val="PL"/>
      </w:pPr>
      <w:r>
        <w:t xml:space="preserve">          $ref: 'TS29571_CommonData.yaml#/components/responses/403'</w:t>
      </w:r>
    </w:p>
    <w:p w14:paraId="431572AE" w14:textId="77777777" w:rsidR="007063CF" w:rsidRDefault="007063CF" w:rsidP="007063CF">
      <w:pPr>
        <w:pStyle w:val="PL"/>
      </w:pPr>
      <w:r>
        <w:t xml:space="preserve">        '404':</w:t>
      </w:r>
    </w:p>
    <w:p w14:paraId="28DD5747" w14:textId="77777777" w:rsidR="007063CF" w:rsidRDefault="007063CF" w:rsidP="007063CF">
      <w:pPr>
        <w:pStyle w:val="PL"/>
      </w:pPr>
      <w:r>
        <w:t xml:space="preserve">          $ref: 'TS29571_CommonData.yaml#/components/responses/404'</w:t>
      </w:r>
    </w:p>
    <w:p w14:paraId="4E69FF02" w14:textId="77777777" w:rsidR="007063CF" w:rsidRDefault="007063CF" w:rsidP="007063CF">
      <w:pPr>
        <w:pStyle w:val="PL"/>
      </w:pPr>
      <w:r>
        <w:t xml:space="preserve">        '411':</w:t>
      </w:r>
    </w:p>
    <w:p w14:paraId="5368BCC1" w14:textId="77777777" w:rsidR="007063CF" w:rsidRDefault="007063CF" w:rsidP="007063CF">
      <w:pPr>
        <w:pStyle w:val="PL"/>
      </w:pPr>
      <w:r>
        <w:t xml:space="preserve">          $ref: 'TS29571_CommonData.yaml#/components/responses/411'</w:t>
      </w:r>
    </w:p>
    <w:p w14:paraId="741E0776" w14:textId="77777777" w:rsidR="007063CF" w:rsidRDefault="007063CF" w:rsidP="007063CF">
      <w:pPr>
        <w:pStyle w:val="PL"/>
      </w:pPr>
      <w:r>
        <w:t xml:space="preserve">        '413':</w:t>
      </w:r>
    </w:p>
    <w:p w14:paraId="3F11216B" w14:textId="77777777" w:rsidR="007063CF" w:rsidRDefault="007063CF" w:rsidP="007063CF">
      <w:pPr>
        <w:pStyle w:val="PL"/>
      </w:pPr>
      <w:r>
        <w:t xml:space="preserve">          $ref: 'TS29571_CommonData.yaml#/components/responses/413'</w:t>
      </w:r>
    </w:p>
    <w:p w14:paraId="0F3BE0EA" w14:textId="77777777" w:rsidR="007063CF" w:rsidRDefault="007063CF" w:rsidP="007063CF">
      <w:pPr>
        <w:pStyle w:val="PL"/>
      </w:pPr>
      <w:r>
        <w:t xml:space="preserve">        '415':</w:t>
      </w:r>
    </w:p>
    <w:p w14:paraId="073018B9" w14:textId="77777777" w:rsidR="007063CF" w:rsidRDefault="007063CF" w:rsidP="007063CF">
      <w:pPr>
        <w:pStyle w:val="PL"/>
      </w:pPr>
      <w:r>
        <w:t xml:space="preserve">          $ref: 'TS29571_CommonData.yaml#/components/responses/415'</w:t>
      </w:r>
    </w:p>
    <w:p w14:paraId="5B312F06" w14:textId="77777777" w:rsidR="007063CF" w:rsidRDefault="007063CF" w:rsidP="007063CF">
      <w:pPr>
        <w:pStyle w:val="PL"/>
      </w:pPr>
      <w:r>
        <w:t xml:space="preserve">        '429':</w:t>
      </w:r>
    </w:p>
    <w:p w14:paraId="08E5CD67" w14:textId="77777777" w:rsidR="007063CF" w:rsidRDefault="007063CF" w:rsidP="007063CF">
      <w:pPr>
        <w:pStyle w:val="PL"/>
      </w:pPr>
      <w:r>
        <w:t xml:space="preserve">          $ref: 'TS29571_CommonData.yaml#/components/responses/429'</w:t>
      </w:r>
    </w:p>
    <w:p w14:paraId="7305A22F" w14:textId="77777777" w:rsidR="007063CF" w:rsidRDefault="007063CF" w:rsidP="007063CF">
      <w:pPr>
        <w:pStyle w:val="PL"/>
      </w:pPr>
      <w:r>
        <w:t xml:space="preserve">        '500':</w:t>
      </w:r>
    </w:p>
    <w:p w14:paraId="3A2BE700" w14:textId="77777777" w:rsidR="007063CF" w:rsidRDefault="007063CF" w:rsidP="007063CF">
      <w:pPr>
        <w:pStyle w:val="PL"/>
      </w:pPr>
      <w:r>
        <w:lastRenderedPageBreak/>
        <w:t xml:space="preserve">          $ref: 'TS29571_CommonData.yaml#/components/responses/500'</w:t>
      </w:r>
    </w:p>
    <w:p w14:paraId="4149C3A4" w14:textId="77777777" w:rsidR="007063CF" w:rsidRDefault="007063CF" w:rsidP="007063CF">
      <w:pPr>
        <w:pStyle w:val="PL"/>
      </w:pPr>
      <w:r>
        <w:t xml:space="preserve">        '502':</w:t>
      </w:r>
    </w:p>
    <w:p w14:paraId="45E33FD9" w14:textId="77777777" w:rsidR="007063CF" w:rsidRDefault="007063CF" w:rsidP="007063CF">
      <w:pPr>
        <w:pStyle w:val="PL"/>
      </w:pPr>
      <w:r>
        <w:t xml:space="preserve">          $ref: 'TS29571_CommonData.yaml#/components/responses/502'</w:t>
      </w:r>
    </w:p>
    <w:p w14:paraId="3A15366F" w14:textId="77777777" w:rsidR="007063CF" w:rsidRDefault="007063CF" w:rsidP="007063CF">
      <w:pPr>
        <w:pStyle w:val="PL"/>
      </w:pPr>
      <w:r>
        <w:t xml:space="preserve">        '503':</w:t>
      </w:r>
    </w:p>
    <w:p w14:paraId="5AD6088E" w14:textId="77777777" w:rsidR="007063CF" w:rsidRDefault="007063CF" w:rsidP="007063CF">
      <w:pPr>
        <w:pStyle w:val="PL"/>
      </w:pPr>
      <w:r>
        <w:t xml:space="preserve">          $ref: 'TS29571_CommonData.yaml#/components/responses/503'</w:t>
      </w:r>
    </w:p>
    <w:p w14:paraId="60130D52" w14:textId="77777777" w:rsidR="007063CF" w:rsidRDefault="007063CF" w:rsidP="007063CF">
      <w:pPr>
        <w:pStyle w:val="PL"/>
      </w:pPr>
      <w:r>
        <w:t xml:space="preserve">        default:</w:t>
      </w:r>
    </w:p>
    <w:p w14:paraId="55F2E58B" w14:textId="77777777" w:rsidR="007063CF" w:rsidRDefault="007063CF" w:rsidP="007063CF">
      <w:pPr>
        <w:pStyle w:val="PL"/>
      </w:pPr>
      <w:r>
        <w:t xml:space="preserve">          $ref: 'TS29571_CommonData.yaml#/components/responses/default'</w:t>
      </w:r>
    </w:p>
    <w:p w14:paraId="625CEEC5" w14:textId="77777777" w:rsidR="007063CF" w:rsidRDefault="007063CF" w:rsidP="007063CF">
      <w:pPr>
        <w:pStyle w:val="PL"/>
      </w:pPr>
      <w:r>
        <w:t xml:space="preserve">      callbacks:</w:t>
      </w:r>
    </w:p>
    <w:p w14:paraId="2240DD46" w14:textId="77777777" w:rsidR="007063CF" w:rsidRDefault="007063CF" w:rsidP="007063CF">
      <w:pPr>
        <w:pStyle w:val="PL"/>
      </w:pPr>
      <w:r>
        <w:t xml:space="preserve">        myNotification:</w:t>
      </w:r>
    </w:p>
    <w:p w14:paraId="2D759AE0" w14:textId="77777777" w:rsidR="007063CF" w:rsidRDefault="007063CF" w:rsidP="007063CF">
      <w:pPr>
        <w:pStyle w:val="PL"/>
      </w:pPr>
      <w:r>
        <w:t xml:space="preserve">          '{$request.body#/notificURI}':</w:t>
      </w:r>
    </w:p>
    <w:p w14:paraId="13C3520D" w14:textId="77777777" w:rsidR="007063CF" w:rsidRDefault="007063CF" w:rsidP="007063CF">
      <w:pPr>
        <w:pStyle w:val="PL"/>
      </w:pPr>
      <w:r>
        <w:t xml:space="preserve">            post:</w:t>
      </w:r>
    </w:p>
    <w:p w14:paraId="472F8BEC" w14:textId="77777777" w:rsidR="007063CF" w:rsidRDefault="007063CF" w:rsidP="007063CF">
      <w:pPr>
        <w:pStyle w:val="PL"/>
      </w:pPr>
      <w:r>
        <w:t xml:space="preserve">              requestBody:</w:t>
      </w:r>
    </w:p>
    <w:p w14:paraId="0617B65A" w14:textId="77777777" w:rsidR="007063CF" w:rsidRDefault="007063CF" w:rsidP="007063CF">
      <w:pPr>
        <w:pStyle w:val="PL"/>
      </w:pPr>
      <w:r>
        <w:t xml:space="preserve">                required: true</w:t>
      </w:r>
    </w:p>
    <w:p w14:paraId="56BB5776" w14:textId="77777777" w:rsidR="007063CF" w:rsidRDefault="007063CF" w:rsidP="007063CF">
      <w:pPr>
        <w:pStyle w:val="PL"/>
      </w:pPr>
      <w:r>
        <w:t xml:space="preserve">                content:</w:t>
      </w:r>
    </w:p>
    <w:p w14:paraId="6C172F9E" w14:textId="77777777" w:rsidR="007063CF" w:rsidRDefault="007063CF" w:rsidP="007063CF">
      <w:pPr>
        <w:pStyle w:val="PL"/>
      </w:pPr>
      <w:r>
        <w:t xml:space="preserve">                  application/json:</w:t>
      </w:r>
    </w:p>
    <w:p w14:paraId="508AB3DD" w14:textId="77777777" w:rsidR="007063CF" w:rsidRDefault="007063CF" w:rsidP="007063CF">
      <w:pPr>
        <w:pStyle w:val="PL"/>
      </w:pPr>
      <w:r>
        <w:t xml:space="preserve">                    schema:</w:t>
      </w:r>
    </w:p>
    <w:p w14:paraId="7422FBAD" w14:textId="77777777" w:rsidR="007063CF" w:rsidRDefault="007063CF" w:rsidP="007063CF">
      <w:pPr>
        <w:pStyle w:val="PL"/>
      </w:pPr>
      <w:r>
        <w:t xml:space="preserve">                      $ref: '#/components/schemas/</w:t>
      </w:r>
      <w:r>
        <w:rPr>
          <w:rFonts w:eastAsia="等线"/>
        </w:rPr>
        <w:t>NnwdafDataManagementNotif</w:t>
      </w:r>
      <w:r>
        <w:t>'</w:t>
      </w:r>
    </w:p>
    <w:p w14:paraId="7D1E063E" w14:textId="77777777" w:rsidR="007063CF" w:rsidRDefault="007063CF" w:rsidP="007063CF">
      <w:pPr>
        <w:pStyle w:val="PL"/>
      </w:pPr>
      <w:r>
        <w:t xml:space="preserve">              responses:</w:t>
      </w:r>
    </w:p>
    <w:p w14:paraId="03E27608"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21D6CDFA"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w:t>
      </w:r>
      <w:proofErr w:type="gramStart"/>
      <w:r>
        <w:rPr>
          <w:rFonts w:ascii="Courier New" w:eastAsia="等线" w:hAnsi="Courier New"/>
          <w:sz w:val="16"/>
          <w:lang w:val="en-IN" w:eastAsia="en-IN"/>
        </w:rPr>
        <w:t>description</w:t>
      </w:r>
      <w:proofErr w:type="gramEnd"/>
      <w:r>
        <w:rPr>
          <w:rFonts w:ascii="Courier New" w:eastAsia="等线" w:hAnsi="Courier New"/>
          <w:sz w:val="16"/>
          <w:lang w:val="en-IN" w:eastAsia="en-IN"/>
        </w:rPr>
        <w:t>: The notification is acknowledged and a planned action is provided.</w:t>
      </w:r>
    </w:p>
    <w:p w14:paraId="48A8A4B8"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w:t>
      </w:r>
      <w:proofErr w:type="gramStart"/>
      <w:r>
        <w:rPr>
          <w:rFonts w:ascii="Courier New" w:eastAsia="等线" w:hAnsi="Courier New"/>
          <w:sz w:val="16"/>
          <w:lang w:val="en-IN" w:eastAsia="en-IN"/>
        </w:rPr>
        <w:t>content</w:t>
      </w:r>
      <w:proofErr w:type="gramEnd"/>
      <w:r>
        <w:rPr>
          <w:rFonts w:ascii="Courier New" w:eastAsia="等线" w:hAnsi="Courier New"/>
          <w:sz w:val="16"/>
          <w:lang w:val="en-IN" w:eastAsia="en-IN"/>
        </w:rPr>
        <w:t>:</w:t>
      </w:r>
    </w:p>
    <w:p w14:paraId="08C409D4"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w:t>
      </w:r>
      <w:proofErr w:type="gramStart"/>
      <w:r>
        <w:rPr>
          <w:rFonts w:ascii="Courier New" w:eastAsia="等线" w:hAnsi="Courier New"/>
          <w:sz w:val="16"/>
          <w:lang w:val="en-IN" w:eastAsia="en-IN"/>
        </w:rPr>
        <w:t>application/</w:t>
      </w:r>
      <w:proofErr w:type="spellStart"/>
      <w:r>
        <w:rPr>
          <w:rFonts w:ascii="Courier New" w:eastAsia="等线" w:hAnsi="Courier New"/>
          <w:sz w:val="16"/>
          <w:lang w:val="en-IN" w:eastAsia="en-IN"/>
        </w:rPr>
        <w:t>json</w:t>
      </w:r>
      <w:proofErr w:type="spellEnd"/>
      <w:proofErr w:type="gramEnd"/>
      <w:r>
        <w:rPr>
          <w:rFonts w:ascii="Courier New" w:eastAsia="等线" w:hAnsi="Courier New"/>
          <w:sz w:val="16"/>
          <w:lang w:val="en-IN" w:eastAsia="en-IN"/>
        </w:rPr>
        <w:t>:</w:t>
      </w:r>
    </w:p>
    <w:p w14:paraId="63B9BB77"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w:t>
      </w:r>
      <w:proofErr w:type="gramStart"/>
      <w:r>
        <w:rPr>
          <w:rFonts w:ascii="Courier New" w:eastAsia="等线" w:hAnsi="Courier New"/>
          <w:sz w:val="16"/>
          <w:lang w:val="en-IN" w:eastAsia="en-IN"/>
        </w:rPr>
        <w:t>schema</w:t>
      </w:r>
      <w:proofErr w:type="gramEnd"/>
      <w:r>
        <w:rPr>
          <w:rFonts w:ascii="Courier New" w:eastAsia="等线" w:hAnsi="Courier New"/>
          <w:sz w:val="16"/>
          <w:lang w:val="en-IN" w:eastAsia="en-IN"/>
        </w:rPr>
        <w:t>:</w:t>
      </w:r>
    </w:p>
    <w:p w14:paraId="6759BFEF"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79252FC1" w14:textId="77777777" w:rsidR="007063CF" w:rsidRDefault="007063CF" w:rsidP="007063CF">
      <w:pPr>
        <w:pStyle w:val="PL"/>
      </w:pPr>
      <w:r>
        <w:t xml:space="preserve">                '204':</w:t>
      </w:r>
    </w:p>
    <w:p w14:paraId="22A5E997" w14:textId="77777777" w:rsidR="007063CF" w:rsidRDefault="007063CF" w:rsidP="007063CF">
      <w:pPr>
        <w:pStyle w:val="PL"/>
      </w:pPr>
      <w:r>
        <w:t xml:space="preserve">                  description: No Content, Notification was succesfull</w:t>
      </w:r>
    </w:p>
    <w:p w14:paraId="51FEFDAD" w14:textId="77777777" w:rsidR="007063CF" w:rsidRDefault="007063CF" w:rsidP="007063CF">
      <w:pPr>
        <w:pStyle w:val="PL"/>
      </w:pPr>
      <w:r>
        <w:t xml:space="preserve">                '307':</w:t>
      </w:r>
    </w:p>
    <w:p w14:paraId="3E56BC0D" w14:textId="77777777" w:rsidR="007063CF" w:rsidRDefault="007063CF" w:rsidP="007063CF">
      <w:pPr>
        <w:pStyle w:val="PL"/>
      </w:pPr>
      <w:r>
        <w:t xml:space="preserve">                  $ref: 'TS29571_CommonData.yaml#/components/responses/307'</w:t>
      </w:r>
    </w:p>
    <w:p w14:paraId="20790F46" w14:textId="77777777" w:rsidR="007063CF" w:rsidRDefault="007063CF" w:rsidP="007063CF">
      <w:pPr>
        <w:pStyle w:val="PL"/>
      </w:pPr>
      <w:r>
        <w:t xml:space="preserve">                '308':</w:t>
      </w:r>
    </w:p>
    <w:p w14:paraId="5F4BAE05" w14:textId="77777777" w:rsidR="007063CF" w:rsidRDefault="007063CF" w:rsidP="007063CF">
      <w:pPr>
        <w:pStyle w:val="PL"/>
      </w:pPr>
      <w:r>
        <w:t xml:space="preserve">                  $ref: 'TS29571_CommonData.yaml#/components/responses/308'</w:t>
      </w:r>
    </w:p>
    <w:p w14:paraId="755FDB7E" w14:textId="77777777" w:rsidR="007063CF" w:rsidRDefault="007063CF" w:rsidP="007063CF">
      <w:pPr>
        <w:pStyle w:val="PL"/>
      </w:pPr>
      <w:r>
        <w:t xml:space="preserve">                '400':</w:t>
      </w:r>
    </w:p>
    <w:p w14:paraId="79745D44" w14:textId="77777777" w:rsidR="007063CF" w:rsidRDefault="007063CF" w:rsidP="007063CF">
      <w:pPr>
        <w:pStyle w:val="PL"/>
      </w:pPr>
      <w:r>
        <w:t xml:space="preserve">                  $ref: 'TS29571_CommonData.yaml#/components/responses/400'</w:t>
      </w:r>
    </w:p>
    <w:p w14:paraId="002AFA82" w14:textId="77777777" w:rsidR="007063CF" w:rsidRDefault="007063CF" w:rsidP="007063CF">
      <w:pPr>
        <w:pStyle w:val="PL"/>
      </w:pPr>
      <w:r>
        <w:t xml:space="preserve">                '401':</w:t>
      </w:r>
    </w:p>
    <w:p w14:paraId="0BD909FF" w14:textId="77777777" w:rsidR="007063CF" w:rsidRDefault="007063CF" w:rsidP="007063CF">
      <w:pPr>
        <w:pStyle w:val="PL"/>
      </w:pPr>
      <w:r>
        <w:t xml:space="preserve">                  $ref: 'TS29571_CommonData.yaml#/components/responses/401'</w:t>
      </w:r>
    </w:p>
    <w:p w14:paraId="20613B08" w14:textId="77777777" w:rsidR="007063CF" w:rsidRDefault="007063CF" w:rsidP="007063CF">
      <w:pPr>
        <w:pStyle w:val="PL"/>
      </w:pPr>
      <w:r>
        <w:t xml:space="preserve">                '403':</w:t>
      </w:r>
    </w:p>
    <w:p w14:paraId="4D225705" w14:textId="77777777" w:rsidR="007063CF" w:rsidRDefault="007063CF" w:rsidP="007063CF">
      <w:pPr>
        <w:pStyle w:val="PL"/>
      </w:pPr>
      <w:r>
        <w:t xml:space="preserve">                  $ref: 'TS29571_CommonData.yaml#/components/responses/403'</w:t>
      </w:r>
    </w:p>
    <w:p w14:paraId="39714374" w14:textId="77777777" w:rsidR="007063CF" w:rsidRDefault="007063CF" w:rsidP="007063CF">
      <w:pPr>
        <w:pStyle w:val="PL"/>
      </w:pPr>
      <w:r>
        <w:t xml:space="preserve">                '404':</w:t>
      </w:r>
    </w:p>
    <w:p w14:paraId="49359933" w14:textId="77777777" w:rsidR="007063CF" w:rsidRDefault="007063CF" w:rsidP="007063CF">
      <w:pPr>
        <w:pStyle w:val="PL"/>
      </w:pPr>
      <w:r>
        <w:t xml:space="preserve">                  $ref: 'TS29571_CommonData.yaml#/components/responses/404'</w:t>
      </w:r>
    </w:p>
    <w:p w14:paraId="28430E20" w14:textId="77777777" w:rsidR="007063CF" w:rsidRDefault="007063CF" w:rsidP="007063CF">
      <w:pPr>
        <w:pStyle w:val="PL"/>
      </w:pPr>
      <w:r>
        <w:t xml:space="preserve">                '411':</w:t>
      </w:r>
    </w:p>
    <w:p w14:paraId="2F8197E0" w14:textId="77777777" w:rsidR="007063CF" w:rsidRDefault="007063CF" w:rsidP="007063CF">
      <w:pPr>
        <w:pStyle w:val="PL"/>
      </w:pPr>
      <w:r>
        <w:t xml:space="preserve">                  $ref: 'TS29571_CommonData.yaml#/components/responses/411'</w:t>
      </w:r>
    </w:p>
    <w:p w14:paraId="19AC3356" w14:textId="77777777" w:rsidR="007063CF" w:rsidRDefault="007063CF" w:rsidP="007063CF">
      <w:pPr>
        <w:pStyle w:val="PL"/>
      </w:pPr>
      <w:r>
        <w:t xml:space="preserve">                '413':</w:t>
      </w:r>
    </w:p>
    <w:p w14:paraId="7E3A1E3D" w14:textId="77777777" w:rsidR="007063CF" w:rsidRDefault="007063CF" w:rsidP="007063CF">
      <w:pPr>
        <w:pStyle w:val="PL"/>
      </w:pPr>
      <w:r>
        <w:t xml:space="preserve">                  $ref: 'TS29571_CommonData.yaml#/components/responses/413'</w:t>
      </w:r>
    </w:p>
    <w:p w14:paraId="16A70C9D" w14:textId="77777777" w:rsidR="007063CF" w:rsidRDefault="007063CF" w:rsidP="007063CF">
      <w:pPr>
        <w:pStyle w:val="PL"/>
      </w:pPr>
      <w:r>
        <w:t xml:space="preserve">                '415':</w:t>
      </w:r>
    </w:p>
    <w:p w14:paraId="219B9FA8" w14:textId="77777777" w:rsidR="007063CF" w:rsidRDefault="007063CF" w:rsidP="007063CF">
      <w:pPr>
        <w:pStyle w:val="PL"/>
      </w:pPr>
      <w:r>
        <w:t xml:space="preserve">                  $ref: 'TS29571_CommonData.yaml#/components/responses/415'</w:t>
      </w:r>
    </w:p>
    <w:p w14:paraId="6A48A17B" w14:textId="77777777" w:rsidR="007063CF" w:rsidRDefault="007063CF" w:rsidP="007063CF">
      <w:pPr>
        <w:pStyle w:val="PL"/>
      </w:pPr>
      <w:r>
        <w:t xml:space="preserve">                '429':</w:t>
      </w:r>
    </w:p>
    <w:p w14:paraId="7F67E763" w14:textId="77777777" w:rsidR="007063CF" w:rsidRDefault="007063CF" w:rsidP="007063CF">
      <w:pPr>
        <w:pStyle w:val="PL"/>
      </w:pPr>
      <w:r>
        <w:t xml:space="preserve">                  $ref: 'TS29571_CommonData.yaml#/components/responses/429'</w:t>
      </w:r>
    </w:p>
    <w:p w14:paraId="5024BCE5" w14:textId="77777777" w:rsidR="007063CF" w:rsidRDefault="007063CF" w:rsidP="007063CF">
      <w:pPr>
        <w:pStyle w:val="PL"/>
      </w:pPr>
      <w:r>
        <w:t xml:space="preserve">                '500':</w:t>
      </w:r>
    </w:p>
    <w:p w14:paraId="2C6F87D1" w14:textId="77777777" w:rsidR="007063CF" w:rsidRDefault="007063CF" w:rsidP="007063CF">
      <w:pPr>
        <w:pStyle w:val="PL"/>
      </w:pPr>
      <w:r>
        <w:t xml:space="preserve">                  $ref: 'TS29571_CommonData.yaml#/components/responses/500'</w:t>
      </w:r>
    </w:p>
    <w:p w14:paraId="4DBA229C" w14:textId="77777777" w:rsidR="007063CF" w:rsidRDefault="007063CF" w:rsidP="007063CF">
      <w:pPr>
        <w:pStyle w:val="PL"/>
      </w:pPr>
      <w:r>
        <w:t xml:space="preserve">                '502':</w:t>
      </w:r>
    </w:p>
    <w:p w14:paraId="78CE91A9" w14:textId="77777777" w:rsidR="007063CF" w:rsidRDefault="007063CF" w:rsidP="007063CF">
      <w:pPr>
        <w:pStyle w:val="PL"/>
      </w:pPr>
      <w:r>
        <w:t xml:space="preserve">                  $ref: 'TS29571_CommonData.yaml#/components/responses/502'</w:t>
      </w:r>
    </w:p>
    <w:p w14:paraId="27B6FC2E" w14:textId="77777777" w:rsidR="007063CF" w:rsidRDefault="007063CF" w:rsidP="007063CF">
      <w:pPr>
        <w:pStyle w:val="PL"/>
      </w:pPr>
      <w:r>
        <w:t xml:space="preserve">                '503':</w:t>
      </w:r>
    </w:p>
    <w:p w14:paraId="31F526E3" w14:textId="77777777" w:rsidR="007063CF" w:rsidRDefault="007063CF" w:rsidP="007063CF">
      <w:pPr>
        <w:pStyle w:val="PL"/>
      </w:pPr>
      <w:r>
        <w:t xml:space="preserve">                  $ref: 'TS29571_CommonData.yaml#/components/responses/503'</w:t>
      </w:r>
    </w:p>
    <w:p w14:paraId="24E19275" w14:textId="77777777" w:rsidR="007063CF" w:rsidRDefault="007063CF" w:rsidP="007063CF">
      <w:pPr>
        <w:pStyle w:val="PL"/>
      </w:pPr>
      <w:r>
        <w:t xml:space="preserve">                default:</w:t>
      </w:r>
    </w:p>
    <w:p w14:paraId="7CBC4A9F" w14:textId="77777777" w:rsidR="007063CF" w:rsidRDefault="007063CF" w:rsidP="007063CF">
      <w:pPr>
        <w:pStyle w:val="PL"/>
      </w:pPr>
      <w:r>
        <w:t xml:space="preserve">                  $ref: 'TS29571_CommonData.yaml#/components/responses/default'</w:t>
      </w:r>
    </w:p>
    <w:p w14:paraId="5E87B7D6" w14:textId="77777777" w:rsidR="007063CF" w:rsidRDefault="007063CF" w:rsidP="007063CF">
      <w:pPr>
        <w:pStyle w:val="PL"/>
      </w:pPr>
      <w:r>
        <w:t xml:space="preserve">              callbacks:</w:t>
      </w:r>
    </w:p>
    <w:p w14:paraId="17A4732C" w14:textId="77777777" w:rsidR="007063CF" w:rsidRDefault="007063CF" w:rsidP="007063CF">
      <w:pPr>
        <w:pStyle w:val="PL"/>
      </w:pPr>
      <w:r>
        <w:t xml:space="preserve">                Fetch:</w:t>
      </w:r>
    </w:p>
    <w:p w14:paraId="1AE31E14" w14:textId="77777777" w:rsidR="007063CF" w:rsidRPr="006C1CF0"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C1CF0">
        <w:rPr>
          <w:rFonts w:ascii="Courier New" w:hAnsi="Courier New"/>
          <w:sz w:val="16"/>
        </w:rPr>
        <w:t xml:space="preserve">                  </w:t>
      </w:r>
      <w:r w:rsidRPr="006C1CF0">
        <w:rPr>
          <w:rFonts w:ascii="Courier New" w:hAnsi="Courier New"/>
          <w:sz w:val="16"/>
          <w:lang w:val="fr-FR"/>
        </w:rPr>
        <w:t>'{</w:t>
      </w:r>
      <w:r>
        <w:rPr>
          <w:rFonts w:ascii="Courier New" w:hAnsi="Courier New"/>
          <w:sz w:val="16"/>
          <w:lang w:val="fr-FR"/>
        </w:rPr>
        <w:t>$</w:t>
      </w:r>
      <w:r w:rsidRPr="006C1CF0">
        <w:rPr>
          <w:rFonts w:ascii="Courier New" w:hAnsi="Courier New"/>
          <w:sz w:val="16"/>
          <w:lang w:val="fr-FR"/>
        </w:rPr>
        <w:t>request.body#/fetchInstruct/</w:t>
      </w:r>
      <w:proofErr w:type="spellStart"/>
      <w:r w:rsidRPr="006C1CF0">
        <w:rPr>
          <w:rFonts w:ascii="Courier New" w:hAnsi="Courier New"/>
          <w:sz w:val="16"/>
        </w:rPr>
        <w:t>fetchUri</w:t>
      </w:r>
      <w:proofErr w:type="spellEnd"/>
      <w:r w:rsidRPr="006C1CF0">
        <w:rPr>
          <w:rFonts w:ascii="Courier New" w:hAnsi="Courier New"/>
          <w:sz w:val="16"/>
          <w:lang w:val="fr-FR"/>
        </w:rPr>
        <w:t>}'</w:t>
      </w:r>
      <w:r w:rsidRPr="006C1CF0">
        <w:rPr>
          <w:rFonts w:ascii="Courier New" w:hAnsi="Courier New"/>
          <w:sz w:val="16"/>
        </w:rPr>
        <w:t>:</w:t>
      </w:r>
    </w:p>
    <w:p w14:paraId="1605967F" w14:textId="77777777" w:rsidR="007063CF" w:rsidRDefault="007063CF" w:rsidP="007063CF">
      <w:pPr>
        <w:pStyle w:val="PL"/>
      </w:pPr>
      <w:r>
        <w:t xml:space="preserve">                    post:</w:t>
      </w:r>
    </w:p>
    <w:p w14:paraId="6F6B4693" w14:textId="77777777" w:rsidR="007063CF" w:rsidRDefault="007063CF" w:rsidP="007063CF">
      <w:pPr>
        <w:pStyle w:val="PL"/>
      </w:pPr>
      <w:r>
        <w:t xml:space="preserve">                      requestBody:</w:t>
      </w:r>
    </w:p>
    <w:p w14:paraId="017F5756" w14:textId="77777777" w:rsidR="007063CF" w:rsidRDefault="007063CF" w:rsidP="007063CF">
      <w:pPr>
        <w:pStyle w:val="PL"/>
      </w:pPr>
      <w:r>
        <w:t xml:space="preserve">                        required: true</w:t>
      </w:r>
    </w:p>
    <w:p w14:paraId="0D46414E" w14:textId="77777777" w:rsidR="007063CF" w:rsidRDefault="007063CF" w:rsidP="007063CF">
      <w:pPr>
        <w:pStyle w:val="PL"/>
      </w:pPr>
      <w:r>
        <w:t xml:space="preserve">                        content:</w:t>
      </w:r>
    </w:p>
    <w:p w14:paraId="5B44169E" w14:textId="77777777" w:rsidR="007063CF" w:rsidRDefault="007063CF" w:rsidP="007063CF">
      <w:pPr>
        <w:pStyle w:val="PL"/>
      </w:pPr>
      <w:r>
        <w:t xml:space="preserve">                          application/json:</w:t>
      </w:r>
    </w:p>
    <w:p w14:paraId="5E24831A" w14:textId="77777777" w:rsidR="007063CF" w:rsidRDefault="007063CF" w:rsidP="007063CF">
      <w:pPr>
        <w:pStyle w:val="PL"/>
        <w:rPr>
          <w:lang w:eastAsia="zh-CN"/>
        </w:rPr>
      </w:pPr>
      <w:r>
        <w:t xml:space="preserve">                </w:t>
      </w:r>
      <w:r>
        <w:rPr>
          <w:lang w:eastAsia="zh-CN"/>
        </w:rPr>
        <w:t xml:space="preserve">            schema: </w:t>
      </w:r>
    </w:p>
    <w:p w14:paraId="39C65A8E" w14:textId="77777777" w:rsidR="007063CF" w:rsidRDefault="007063CF" w:rsidP="007063CF">
      <w:pPr>
        <w:pStyle w:val="PL"/>
        <w:rPr>
          <w:lang w:eastAsia="zh-CN"/>
        </w:rPr>
      </w:pPr>
      <w:r>
        <w:t xml:space="preserve">                  </w:t>
      </w:r>
      <w:r>
        <w:rPr>
          <w:lang w:eastAsia="zh-CN"/>
        </w:rPr>
        <w:t xml:space="preserve">            type: array</w:t>
      </w:r>
    </w:p>
    <w:p w14:paraId="098CD8D3" w14:textId="77777777" w:rsidR="007063CF" w:rsidRDefault="007063CF" w:rsidP="007063CF">
      <w:pPr>
        <w:pStyle w:val="PL"/>
        <w:rPr>
          <w:lang w:eastAsia="zh-CN"/>
        </w:rPr>
      </w:pPr>
      <w:r>
        <w:t xml:space="preserve">                  </w:t>
      </w:r>
      <w:r>
        <w:rPr>
          <w:lang w:eastAsia="zh-CN"/>
        </w:rPr>
        <w:t xml:space="preserve">            items:</w:t>
      </w:r>
    </w:p>
    <w:p w14:paraId="7B66C4F4" w14:textId="77777777" w:rsidR="007063CF" w:rsidRDefault="007063CF" w:rsidP="007063CF">
      <w:pPr>
        <w:pStyle w:val="PL"/>
        <w:rPr>
          <w:lang w:eastAsia="zh-CN"/>
        </w:rPr>
      </w:pPr>
      <w:r>
        <w:t xml:space="preserve">                  </w:t>
      </w:r>
      <w:r>
        <w:rPr>
          <w:lang w:eastAsia="zh-CN"/>
        </w:rPr>
        <w:t xml:space="preserve">              type: string</w:t>
      </w:r>
    </w:p>
    <w:p w14:paraId="309ECE96" w14:textId="77777777" w:rsidR="007063CF" w:rsidRDefault="007063CF" w:rsidP="007063CF">
      <w:pPr>
        <w:pStyle w:val="PL"/>
      </w:pPr>
      <w:r>
        <w:t xml:space="preserve">                              minItems: 1</w:t>
      </w:r>
    </w:p>
    <w:p w14:paraId="57681367" w14:textId="77777777" w:rsidR="007063CF" w:rsidRDefault="007063CF" w:rsidP="007063CF">
      <w:pPr>
        <w:pStyle w:val="PL"/>
      </w:pPr>
      <w:r>
        <w:t xml:space="preserve">                              description: Indicate the fetch correlation identifier.</w:t>
      </w:r>
    </w:p>
    <w:p w14:paraId="4EBD3820" w14:textId="77777777" w:rsidR="007063CF" w:rsidRDefault="007063CF" w:rsidP="007063CF">
      <w:pPr>
        <w:pStyle w:val="PL"/>
      </w:pPr>
      <w:r>
        <w:t xml:space="preserve">                      responses:</w:t>
      </w:r>
    </w:p>
    <w:p w14:paraId="4C1EF812" w14:textId="77777777" w:rsidR="007063CF" w:rsidRDefault="007063CF" w:rsidP="007063CF">
      <w:pPr>
        <w:pStyle w:val="PL"/>
      </w:pPr>
      <w:r>
        <w:t xml:space="preserve">                        '200':</w:t>
      </w:r>
    </w:p>
    <w:p w14:paraId="5B1F9936" w14:textId="77777777" w:rsidR="007063CF" w:rsidRDefault="007063CF" w:rsidP="007063CF">
      <w:pPr>
        <w:pStyle w:val="PL"/>
      </w:pPr>
      <w:r>
        <w:t xml:space="preserve">                          description: Expected response to a valid request</w:t>
      </w:r>
    </w:p>
    <w:p w14:paraId="6645A22D" w14:textId="77777777" w:rsidR="007063CF" w:rsidRDefault="007063CF" w:rsidP="007063CF">
      <w:pPr>
        <w:pStyle w:val="PL"/>
      </w:pPr>
      <w:r>
        <w:t xml:space="preserve">                          content:</w:t>
      </w:r>
    </w:p>
    <w:p w14:paraId="186B9854" w14:textId="77777777" w:rsidR="007063CF" w:rsidRDefault="007063CF" w:rsidP="007063CF">
      <w:pPr>
        <w:pStyle w:val="PL"/>
      </w:pPr>
      <w:r>
        <w:t xml:space="preserve">                            application/json:</w:t>
      </w:r>
    </w:p>
    <w:p w14:paraId="72BF8B48" w14:textId="77777777" w:rsidR="007063CF" w:rsidRDefault="007063CF" w:rsidP="007063CF">
      <w:pPr>
        <w:pStyle w:val="PL"/>
      </w:pPr>
      <w:r>
        <w:t xml:space="preserve">                              schema:</w:t>
      </w:r>
    </w:p>
    <w:p w14:paraId="394F2EE9" w14:textId="77777777" w:rsidR="007063CF" w:rsidRDefault="007063CF" w:rsidP="007063CF">
      <w:pPr>
        <w:pStyle w:val="PL"/>
      </w:pPr>
      <w:r>
        <w:t xml:space="preserve">                                $ref: '#/components/schemas/</w:t>
      </w:r>
      <w:r>
        <w:rPr>
          <w:rFonts w:eastAsia="等线"/>
        </w:rPr>
        <w:t>NnwdafDataManagementNotif</w:t>
      </w:r>
      <w:r>
        <w:t>'</w:t>
      </w:r>
    </w:p>
    <w:p w14:paraId="2DC76DE6" w14:textId="77777777" w:rsidR="007063CF" w:rsidRDefault="007063CF" w:rsidP="007063CF">
      <w:pPr>
        <w:pStyle w:val="PL"/>
      </w:pPr>
      <w:r>
        <w:t xml:space="preserve">                        '307':</w:t>
      </w:r>
    </w:p>
    <w:p w14:paraId="56CFCE72" w14:textId="77777777" w:rsidR="007063CF" w:rsidRDefault="007063CF" w:rsidP="007063CF">
      <w:pPr>
        <w:pStyle w:val="PL"/>
      </w:pPr>
      <w:r>
        <w:t xml:space="preserve">                          $ref: 'TS29571_CommonData.yaml#/components/responses/307'</w:t>
      </w:r>
    </w:p>
    <w:p w14:paraId="7D2FC699" w14:textId="77777777" w:rsidR="007063CF" w:rsidRDefault="007063CF" w:rsidP="007063CF">
      <w:pPr>
        <w:pStyle w:val="PL"/>
      </w:pPr>
      <w:r>
        <w:t xml:space="preserve">                        '308':</w:t>
      </w:r>
    </w:p>
    <w:p w14:paraId="2CE2DDF5" w14:textId="77777777" w:rsidR="007063CF" w:rsidRDefault="007063CF" w:rsidP="007063CF">
      <w:pPr>
        <w:pStyle w:val="PL"/>
      </w:pPr>
      <w:r>
        <w:lastRenderedPageBreak/>
        <w:t xml:space="preserve">                          $ref: 'TS29571_CommonData.yaml#/components/responses/308'</w:t>
      </w:r>
    </w:p>
    <w:p w14:paraId="1669DBF2" w14:textId="77777777" w:rsidR="007063CF" w:rsidRDefault="007063CF" w:rsidP="007063CF">
      <w:pPr>
        <w:pStyle w:val="PL"/>
      </w:pPr>
      <w:r>
        <w:t xml:space="preserve">                        '400':</w:t>
      </w:r>
    </w:p>
    <w:p w14:paraId="76278184" w14:textId="77777777" w:rsidR="007063CF" w:rsidRDefault="007063CF" w:rsidP="007063CF">
      <w:pPr>
        <w:pStyle w:val="PL"/>
      </w:pPr>
      <w:r>
        <w:t xml:space="preserve">                          $ref: 'TS29571_CommonData.yaml#/components/responses/400'</w:t>
      </w:r>
    </w:p>
    <w:p w14:paraId="64A0A467" w14:textId="77777777" w:rsidR="007063CF" w:rsidRDefault="007063CF" w:rsidP="007063CF">
      <w:pPr>
        <w:pStyle w:val="PL"/>
      </w:pPr>
      <w:r>
        <w:t xml:space="preserve">                        '401':</w:t>
      </w:r>
    </w:p>
    <w:p w14:paraId="01D00293" w14:textId="77777777" w:rsidR="007063CF" w:rsidRDefault="007063CF" w:rsidP="007063CF">
      <w:pPr>
        <w:pStyle w:val="PL"/>
      </w:pPr>
      <w:r>
        <w:t xml:space="preserve">                          $ref: 'TS29571_CommonData.yaml#/components/responses/401'</w:t>
      </w:r>
    </w:p>
    <w:p w14:paraId="23FF7E3F" w14:textId="77777777" w:rsidR="007063CF" w:rsidRDefault="007063CF" w:rsidP="007063CF">
      <w:pPr>
        <w:pStyle w:val="PL"/>
      </w:pPr>
      <w:r>
        <w:t xml:space="preserve">                        '403':</w:t>
      </w:r>
    </w:p>
    <w:p w14:paraId="1B9AFD40" w14:textId="77777777" w:rsidR="007063CF" w:rsidRDefault="007063CF" w:rsidP="007063CF">
      <w:pPr>
        <w:pStyle w:val="PL"/>
      </w:pPr>
      <w:r>
        <w:t xml:space="preserve">                          $ref: 'TS29571_CommonData.yaml#/components/responses/403'</w:t>
      </w:r>
    </w:p>
    <w:p w14:paraId="23F239DF" w14:textId="77777777" w:rsidR="007063CF" w:rsidRDefault="007063CF" w:rsidP="007063CF">
      <w:pPr>
        <w:pStyle w:val="PL"/>
      </w:pPr>
      <w:r>
        <w:t xml:space="preserve">                        '404':</w:t>
      </w:r>
    </w:p>
    <w:p w14:paraId="1EA2EDA4" w14:textId="77777777" w:rsidR="007063CF" w:rsidRDefault="007063CF" w:rsidP="007063CF">
      <w:pPr>
        <w:pStyle w:val="PL"/>
      </w:pPr>
      <w:r>
        <w:t xml:space="preserve">                          $ref: 'TS29571_CommonData.yaml#/components/responses/404'</w:t>
      </w:r>
    </w:p>
    <w:p w14:paraId="6B8366F2" w14:textId="77777777" w:rsidR="007063CF" w:rsidRDefault="007063CF" w:rsidP="007063CF">
      <w:pPr>
        <w:pStyle w:val="PL"/>
      </w:pPr>
      <w:r>
        <w:t xml:space="preserve">                        '406':</w:t>
      </w:r>
    </w:p>
    <w:p w14:paraId="2B113EDD" w14:textId="77777777" w:rsidR="007063CF" w:rsidRDefault="007063CF" w:rsidP="007063CF">
      <w:pPr>
        <w:pStyle w:val="PL"/>
      </w:pPr>
      <w:r>
        <w:t xml:space="preserve">                          $ref: 'TS29571_CommonData.yaml#/components/responses/406'</w:t>
      </w:r>
    </w:p>
    <w:p w14:paraId="4FA55BF5" w14:textId="77777777" w:rsidR="007063CF" w:rsidRDefault="007063CF" w:rsidP="007063CF">
      <w:pPr>
        <w:pStyle w:val="PL"/>
      </w:pPr>
      <w:r>
        <w:t xml:space="preserve">                        '411':</w:t>
      </w:r>
    </w:p>
    <w:p w14:paraId="15C59E46" w14:textId="77777777" w:rsidR="007063CF" w:rsidRDefault="007063CF" w:rsidP="007063CF">
      <w:pPr>
        <w:pStyle w:val="PL"/>
      </w:pPr>
      <w:r>
        <w:t xml:space="preserve">                          $ref: 'TS29571_CommonData.yaml#/components/responses/411'</w:t>
      </w:r>
    </w:p>
    <w:p w14:paraId="595595DB" w14:textId="77777777" w:rsidR="007063CF" w:rsidRDefault="007063CF" w:rsidP="007063CF">
      <w:pPr>
        <w:pStyle w:val="PL"/>
      </w:pPr>
      <w:r>
        <w:t xml:space="preserve">                        '413':</w:t>
      </w:r>
    </w:p>
    <w:p w14:paraId="4362D5C4" w14:textId="77777777" w:rsidR="007063CF" w:rsidRDefault="007063CF" w:rsidP="007063CF">
      <w:pPr>
        <w:pStyle w:val="PL"/>
      </w:pPr>
      <w:r>
        <w:t xml:space="preserve">                          $ref: 'TS29571_CommonData.yaml#/components/responses/413'</w:t>
      </w:r>
    </w:p>
    <w:p w14:paraId="41AF8690" w14:textId="77777777" w:rsidR="007063CF" w:rsidRDefault="007063CF" w:rsidP="007063CF">
      <w:pPr>
        <w:pStyle w:val="PL"/>
      </w:pPr>
      <w:r>
        <w:t xml:space="preserve">                        '415':</w:t>
      </w:r>
    </w:p>
    <w:p w14:paraId="05CA0B4C" w14:textId="77777777" w:rsidR="007063CF" w:rsidRDefault="007063CF" w:rsidP="007063CF">
      <w:pPr>
        <w:pStyle w:val="PL"/>
      </w:pPr>
      <w:r>
        <w:t xml:space="preserve">                          $ref: 'TS29571_CommonData.yaml#/components/responses/415'</w:t>
      </w:r>
    </w:p>
    <w:p w14:paraId="332012F0" w14:textId="77777777" w:rsidR="007063CF" w:rsidRDefault="007063CF" w:rsidP="007063CF">
      <w:pPr>
        <w:pStyle w:val="PL"/>
      </w:pPr>
      <w:r>
        <w:t xml:space="preserve">                        '429':</w:t>
      </w:r>
    </w:p>
    <w:p w14:paraId="70836118" w14:textId="77777777" w:rsidR="007063CF" w:rsidRDefault="007063CF" w:rsidP="007063CF">
      <w:pPr>
        <w:pStyle w:val="PL"/>
      </w:pPr>
      <w:r>
        <w:t xml:space="preserve">                          $ref: 'TS29571_CommonData.yaml#/components/responses/429'</w:t>
      </w:r>
    </w:p>
    <w:p w14:paraId="7B30C2BC" w14:textId="77777777" w:rsidR="007063CF" w:rsidRDefault="007063CF" w:rsidP="007063CF">
      <w:pPr>
        <w:pStyle w:val="PL"/>
      </w:pPr>
      <w:r>
        <w:t xml:space="preserve">                        '500':</w:t>
      </w:r>
    </w:p>
    <w:p w14:paraId="18ABB197" w14:textId="77777777" w:rsidR="007063CF" w:rsidRDefault="007063CF" w:rsidP="007063CF">
      <w:pPr>
        <w:pStyle w:val="PL"/>
      </w:pPr>
      <w:r>
        <w:t xml:space="preserve">                          $ref: 'TS29571_CommonData.yaml#/components/responses/500'</w:t>
      </w:r>
    </w:p>
    <w:p w14:paraId="0DC8BB1C" w14:textId="77777777" w:rsidR="007063CF" w:rsidRDefault="007063CF" w:rsidP="007063CF">
      <w:pPr>
        <w:pStyle w:val="PL"/>
      </w:pPr>
      <w:r>
        <w:t xml:space="preserve">                        '502':</w:t>
      </w:r>
    </w:p>
    <w:p w14:paraId="68BEDF0F" w14:textId="77777777" w:rsidR="007063CF" w:rsidRDefault="007063CF" w:rsidP="007063CF">
      <w:pPr>
        <w:pStyle w:val="PL"/>
      </w:pPr>
      <w:r>
        <w:t xml:space="preserve">                          $ref: 'TS29571_CommonData.yaml#/components/responses/502'</w:t>
      </w:r>
    </w:p>
    <w:p w14:paraId="7D8043FF" w14:textId="77777777" w:rsidR="007063CF" w:rsidRDefault="007063CF" w:rsidP="007063CF">
      <w:pPr>
        <w:pStyle w:val="PL"/>
      </w:pPr>
      <w:r>
        <w:t xml:space="preserve">                        '503':</w:t>
      </w:r>
    </w:p>
    <w:p w14:paraId="3CBD9003" w14:textId="77777777" w:rsidR="007063CF" w:rsidRDefault="007063CF" w:rsidP="007063CF">
      <w:pPr>
        <w:pStyle w:val="PL"/>
      </w:pPr>
      <w:r>
        <w:t xml:space="preserve">                          $ref: 'TS29571_CommonData.yaml#/components/responses/503'</w:t>
      </w:r>
    </w:p>
    <w:p w14:paraId="4F4A9F07" w14:textId="77777777" w:rsidR="007063CF" w:rsidRDefault="007063CF" w:rsidP="007063CF">
      <w:pPr>
        <w:pStyle w:val="PL"/>
      </w:pPr>
      <w:r>
        <w:t xml:space="preserve">                        default:</w:t>
      </w:r>
    </w:p>
    <w:p w14:paraId="7CC3A482" w14:textId="77777777" w:rsidR="007063CF" w:rsidRDefault="007063CF" w:rsidP="007063CF">
      <w:pPr>
        <w:pStyle w:val="PL"/>
        <w:rPr>
          <w:lang w:val="en-IN" w:eastAsia="en-IN"/>
        </w:rPr>
      </w:pPr>
      <w:r>
        <w:t xml:space="preserve">                          $ref: 'TS29571_CommonData.yaml#/components/responses/default'</w:t>
      </w:r>
    </w:p>
    <w:p w14:paraId="788B0EAD" w14:textId="77777777" w:rsidR="007063CF" w:rsidRDefault="007063CF" w:rsidP="007063CF">
      <w:pPr>
        <w:pStyle w:val="PL"/>
      </w:pPr>
      <w:r>
        <w:t xml:space="preserve">  /subscriptions/{subscriptionId}:</w:t>
      </w:r>
    </w:p>
    <w:p w14:paraId="09BF0201" w14:textId="77777777" w:rsidR="007063CF" w:rsidRDefault="007063CF" w:rsidP="007063CF">
      <w:pPr>
        <w:pStyle w:val="PL"/>
      </w:pPr>
      <w:r>
        <w:t xml:space="preserve">    put:</w:t>
      </w:r>
    </w:p>
    <w:p w14:paraId="7FBC9D47" w14:textId="77777777" w:rsidR="007063CF" w:rsidRDefault="007063CF" w:rsidP="007063CF">
      <w:pPr>
        <w:pStyle w:val="PL"/>
      </w:pPr>
      <w:r>
        <w:t xml:space="preserve">      summary: Update an existing Individual NWDAF Data Subscription.</w:t>
      </w:r>
    </w:p>
    <w:p w14:paraId="01EAA07D" w14:textId="77777777" w:rsidR="007063CF" w:rsidRDefault="007063CF" w:rsidP="007063CF">
      <w:pPr>
        <w:pStyle w:val="PL"/>
      </w:pPr>
      <w:r>
        <w:t xml:space="preserve">      operationId: UpdateNWDAFDataSubscription</w:t>
      </w:r>
    </w:p>
    <w:p w14:paraId="211B79E8" w14:textId="77777777" w:rsidR="007063CF" w:rsidRDefault="007063CF" w:rsidP="007063CF">
      <w:pPr>
        <w:pStyle w:val="PL"/>
      </w:pPr>
      <w:r>
        <w:t xml:space="preserve">      tags:</w:t>
      </w:r>
    </w:p>
    <w:p w14:paraId="3620905A" w14:textId="77777777" w:rsidR="007063CF" w:rsidRDefault="007063CF" w:rsidP="007063CF">
      <w:pPr>
        <w:pStyle w:val="PL"/>
      </w:pPr>
      <w:r>
        <w:t xml:space="preserve">        - Individual NWDAF Data Management Subscription (Document)</w:t>
      </w:r>
    </w:p>
    <w:p w14:paraId="1A4E99B9" w14:textId="77777777" w:rsidR="007063CF" w:rsidRDefault="007063CF" w:rsidP="007063CF">
      <w:pPr>
        <w:pStyle w:val="PL"/>
      </w:pPr>
      <w:r>
        <w:t xml:space="preserve">      requestBody:</w:t>
      </w:r>
    </w:p>
    <w:p w14:paraId="546C1D8E" w14:textId="77777777" w:rsidR="007063CF" w:rsidRDefault="007063CF" w:rsidP="007063CF">
      <w:pPr>
        <w:pStyle w:val="PL"/>
      </w:pPr>
      <w:r>
        <w:t xml:space="preserve">        required: true</w:t>
      </w:r>
    </w:p>
    <w:p w14:paraId="52B6B823" w14:textId="77777777" w:rsidR="007063CF" w:rsidRDefault="007063CF" w:rsidP="007063CF">
      <w:pPr>
        <w:pStyle w:val="PL"/>
      </w:pPr>
      <w:r>
        <w:t xml:space="preserve">        content:</w:t>
      </w:r>
    </w:p>
    <w:p w14:paraId="46C2F19A" w14:textId="77777777" w:rsidR="007063CF" w:rsidRDefault="007063CF" w:rsidP="007063CF">
      <w:pPr>
        <w:pStyle w:val="PL"/>
      </w:pPr>
      <w:r>
        <w:t xml:space="preserve">          application/json:</w:t>
      </w:r>
    </w:p>
    <w:p w14:paraId="3FBB8773" w14:textId="77777777" w:rsidR="007063CF" w:rsidRDefault="007063CF" w:rsidP="007063CF">
      <w:pPr>
        <w:pStyle w:val="PL"/>
      </w:pPr>
      <w:r>
        <w:t xml:space="preserve">            schema:</w:t>
      </w:r>
    </w:p>
    <w:p w14:paraId="18480CD7" w14:textId="77777777" w:rsidR="007063CF" w:rsidRDefault="007063CF" w:rsidP="007063CF">
      <w:pPr>
        <w:pStyle w:val="PL"/>
      </w:pPr>
      <w:r>
        <w:t xml:space="preserve">              $ref: '#/components/schemas/</w:t>
      </w:r>
      <w:r>
        <w:rPr>
          <w:rFonts w:eastAsia="等线"/>
        </w:rPr>
        <w:t>NnwdafDataManagementSubsc</w:t>
      </w:r>
      <w:r>
        <w:t>'</w:t>
      </w:r>
    </w:p>
    <w:p w14:paraId="1F214137" w14:textId="77777777" w:rsidR="007063CF" w:rsidRDefault="007063CF" w:rsidP="007063CF">
      <w:pPr>
        <w:pStyle w:val="PL"/>
      </w:pPr>
      <w:r>
        <w:t xml:space="preserve">      parameters:</w:t>
      </w:r>
    </w:p>
    <w:p w14:paraId="59CF9BCB" w14:textId="77777777" w:rsidR="007063CF" w:rsidRDefault="007063CF" w:rsidP="007063CF">
      <w:pPr>
        <w:pStyle w:val="PL"/>
      </w:pPr>
      <w:r>
        <w:t xml:space="preserve">        - name: subscriptionId</w:t>
      </w:r>
    </w:p>
    <w:p w14:paraId="0C989929" w14:textId="77777777" w:rsidR="007063CF" w:rsidRDefault="007063CF" w:rsidP="007063CF">
      <w:pPr>
        <w:pStyle w:val="PL"/>
      </w:pPr>
      <w:r>
        <w:t xml:space="preserve">          in: path</w:t>
      </w:r>
    </w:p>
    <w:p w14:paraId="55386846" w14:textId="77777777" w:rsidR="007063CF" w:rsidRDefault="007063CF" w:rsidP="007063CF">
      <w:pPr>
        <w:pStyle w:val="PL"/>
      </w:pPr>
      <w:r>
        <w:t xml:space="preserve">          description: Event Subscription ID</w:t>
      </w:r>
    </w:p>
    <w:p w14:paraId="70052FFA" w14:textId="77777777" w:rsidR="007063CF" w:rsidRDefault="007063CF" w:rsidP="007063CF">
      <w:pPr>
        <w:pStyle w:val="PL"/>
      </w:pPr>
      <w:r>
        <w:t xml:space="preserve">          required: true</w:t>
      </w:r>
    </w:p>
    <w:p w14:paraId="120E6EE7" w14:textId="77777777" w:rsidR="007063CF" w:rsidRDefault="007063CF" w:rsidP="007063CF">
      <w:pPr>
        <w:pStyle w:val="PL"/>
      </w:pPr>
      <w:r>
        <w:t xml:space="preserve">          schema:</w:t>
      </w:r>
    </w:p>
    <w:p w14:paraId="4EC148BE" w14:textId="77777777" w:rsidR="007063CF" w:rsidRDefault="007063CF" w:rsidP="007063CF">
      <w:pPr>
        <w:pStyle w:val="PL"/>
      </w:pPr>
      <w:r>
        <w:t xml:space="preserve">            type: string</w:t>
      </w:r>
    </w:p>
    <w:p w14:paraId="68107D09" w14:textId="77777777" w:rsidR="007063CF" w:rsidRDefault="007063CF" w:rsidP="007063CF">
      <w:pPr>
        <w:pStyle w:val="PL"/>
      </w:pPr>
      <w:r>
        <w:t xml:space="preserve">      responses:</w:t>
      </w:r>
    </w:p>
    <w:p w14:paraId="5B999E35" w14:textId="77777777" w:rsidR="007063CF" w:rsidRDefault="007063CF" w:rsidP="007063CF">
      <w:pPr>
        <w:pStyle w:val="PL"/>
      </w:pPr>
      <w:r>
        <w:t xml:space="preserve">        '200':</w:t>
      </w:r>
    </w:p>
    <w:p w14:paraId="2F572C39" w14:textId="77777777" w:rsidR="007063CF" w:rsidRDefault="007063CF" w:rsidP="007063CF">
      <w:pPr>
        <w:pStyle w:val="PL"/>
      </w:pPr>
      <w:r>
        <w:t xml:space="preserve">          description: OK. Resource was succesfully modified and representation is returned</w:t>
      </w:r>
    </w:p>
    <w:p w14:paraId="3E485FCC" w14:textId="77777777" w:rsidR="007063CF" w:rsidRDefault="007063CF" w:rsidP="007063CF">
      <w:pPr>
        <w:pStyle w:val="PL"/>
      </w:pPr>
      <w:r>
        <w:t xml:space="preserve">          content:</w:t>
      </w:r>
    </w:p>
    <w:p w14:paraId="798FEDD2" w14:textId="77777777" w:rsidR="007063CF" w:rsidRDefault="007063CF" w:rsidP="007063CF">
      <w:pPr>
        <w:pStyle w:val="PL"/>
      </w:pPr>
      <w:r>
        <w:t xml:space="preserve">            application/json:</w:t>
      </w:r>
    </w:p>
    <w:p w14:paraId="21A393E4" w14:textId="77777777" w:rsidR="007063CF" w:rsidRDefault="007063CF" w:rsidP="007063CF">
      <w:pPr>
        <w:pStyle w:val="PL"/>
      </w:pPr>
      <w:r>
        <w:t xml:space="preserve">              schema:</w:t>
      </w:r>
    </w:p>
    <w:p w14:paraId="1B6D5C62" w14:textId="77777777" w:rsidR="007063CF" w:rsidRDefault="007063CF" w:rsidP="007063CF">
      <w:pPr>
        <w:pStyle w:val="PL"/>
      </w:pPr>
      <w:r>
        <w:t xml:space="preserve">                $ref: '#/components/schemas/</w:t>
      </w:r>
      <w:r>
        <w:rPr>
          <w:rFonts w:eastAsia="等线"/>
        </w:rPr>
        <w:t>NnwdafDataManagementSubsc</w:t>
      </w:r>
      <w:r>
        <w:t>'</w:t>
      </w:r>
    </w:p>
    <w:p w14:paraId="4D7DEB2D" w14:textId="77777777" w:rsidR="007063CF" w:rsidRDefault="007063CF" w:rsidP="007063CF">
      <w:pPr>
        <w:pStyle w:val="PL"/>
      </w:pPr>
      <w:r>
        <w:t xml:space="preserve">        '204':</w:t>
      </w:r>
    </w:p>
    <w:p w14:paraId="72B3F370" w14:textId="77777777" w:rsidR="007063CF" w:rsidRDefault="007063CF" w:rsidP="007063CF">
      <w:pPr>
        <w:pStyle w:val="PL"/>
      </w:pPr>
      <w:r>
        <w:t xml:space="preserve">          description: No Content. Resource was succesfully modified</w:t>
      </w:r>
    </w:p>
    <w:p w14:paraId="7C8F0492" w14:textId="77777777" w:rsidR="007063CF" w:rsidRDefault="007063CF" w:rsidP="007063CF">
      <w:pPr>
        <w:pStyle w:val="PL"/>
      </w:pPr>
      <w:r>
        <w:t xml:space="preserve">        '307':</w:t>
      </w:r>
    </w:p>
    <w:p w14:paraId="15AF6308" w14:textId="77777777" w:rsidR="007063CF" w:rsidRDefault="007063CF" w:rsidP="007063CF">
      <w:pPr>
        <w:pStyle w:val="PL"/>
      </w:pPr>
      <w:r>
        <w:t xml:space="preserve">          $ref: 'TS29571_CommonData.yaml#/components/responses/307'</w:t>
      </w:r>
    </w:p>
    <w:p w14:paraId="0476E57A" w14:textId="77777777" w:rsidR="007063CF" w:rsidRDefault="007063CF" w:rsidP="007063CF">
      <w:pPr>
        <w:pStyle w:val="PL"/>
      </w:pPr>
      <w:r>
        <w:t xml:space="preserve">        '308':</w:t>
      </w:r>
    </w:p>
    <w:p w14:paraId="604E3C4E" w14:textId="77777777" w:rsidR="007063CF" w:rsidRDefault="007063CF" w:rsidP="007063CF">
      <w:pPr>
        <w:pStyle w:val="PL"/>
      </w:pPr>
      <w:r>
        <w:t xml:space="preserve">          $ref: 'TS29571_CommonData.yaml#/components/responses/308'</w:t>
      </w:r>
    </w:p>
    <w:p w14:paraId="346C6503" w14:textId="77777777" w:rsidR="007063CF" w:rsidRDefault="007063CF" w:rsidP="007063CF">
      <w:pPr>
        <w:pStyle w:val="PL"/>
      </w:pPr>
      <w:r>
        <w:t xml:space="preserve">        '400':</w:t>
      </w:r>
    </w:p>
    <w:p w14:paraId="3D6BF46A" w14:textId="77777777" w:rsidR="007063CF" w:rsidRDefault="007063CF" w:rsidP="007063CF">
      <w:pPr>
        <w:pStyle w:val="PL"/>
      </w:pPr>
      <w:r>
        <w:t xml:space="preserve">          $ref: 'TS29571_CommonData.yaml#/components/responses/400'</w:t>
      </w:r>
    </w:p>
    <w:p w14:paraId="718C558E" w14:textId="77777777" w:rsidR="007063CF" w:rsidRDefault="007063CF" w:rsidP="007063CF">
      <w:pPr>
        <w:pStyle w:val="PL"/>
      </w:pPr>
      <w:r>
        <w:t xml:space="preserve">        '401':</w:t>
      </w:r>
    </w:p>
    <w:p w14:paraId="2FBB1AA1" w14:textId="77777777" w:rsidR="007063CF" w:rsidRDefault="007063CF" w:rsidP="007063CF">
      <w:pPr>
        <w:pStyle w:val="PL"/>
      </w:pPr>
      <w:r>
        <w:t xml:space="preserve">          $ref: 'TS29571_CommonData.yaml#/components/responses/401'</w:t>
      </w:r>
    </w:p>
    <w:p w14:paraId="37F957A6" w14:textId="77777777" w:rsidR="007063CF" w:rsidRDefault="007063CF" w:rsidP="007063CF">
      <w:pPr>
        <w:pStyle w:val="PL"/>
      </w:pPr>
      <w:r>
        <w:t xml:space="preserve">        '403':</w:t>
      </w:r>
    </w:p>
    <w:p w14:paraId="73A447E1" w14:textId="77777777" w:rsidR="007063CF" w:rsidRDefault="007063CF" w:rsidP="007063CF">
      <w:pPr>
        <w:pStyle w:val="PL"/>
      </w:pPr>
      <w:r>
        <w:t xml:space="preserve">          $ref: 'TS29571_CommonData.yaml#/components/responses/403'</w:t>
      </w:r>
    </w:p>
    <w:p w14:paraId="00667502" w14:textId="77777777" w:rsidR="007063CF" w:rsidRDefault="007063CF" w:rsidP="007063CF">
      <w:pPr>
        <w:pStyle w:val="PL"/>
      </w:pPr>
      <w:r>
        <w:t xml:space="preserve">        '404':</w:t>
      </w:r>
    </w:p>
    <w:p w14:paraId="75A38159" w14:textId="77777777" w:rsidR="007063CF" w:rsidRDefault="007063CF" w:rsidP="007063CF">
      <w:pPr>
        <w:pStyle w:val="PL"/>
      </w:pPr>
      <w:r>
        <w:t xml:space="preserve">          $ref: 'TS29571_CommonData.yaml#/components/responses/404'</w:t>
      </w:r>
    </w:p>
    <w:p w14:paraId="1CA6394F" w14:textId="77777777" w:rsidR="007063CF" w:rsidRDefault="007063CF" w:rsidP="007063CF">
      <w:pPr>
        <w:pStyle w:val="PL"/>
      </w:pPr>
      <w:r>
        <w:t xml:space="preserve">        '411':</w:t>
      </w:r>
    </w:p>
    <w:p w14:paraId="2FF144DF" w14:textId="77777777" w:rsidR="007063CF" w:rsidRDefault="007063CF" w:rsidP="007063CF">
      <w:pPr>
        <w:pStyle w:val="PL"/>
      </w:pPr>
      <w:r>
        <w:t xml:space="preserve">          $ref: 'TS29571_CommonData.yaml#/components/responses/411'</w:t>
      </w:r>
    </w:p>
    <w:p w14:paraId="55EBE931" w14:textId="77777777" w:rsidR="007063CF" w:rsidRDefault="007063CF" w:rsidP="007063CF">
      <w:pPr>
        <w:pStyle w:val="PL"/>
      </w:pPr>
      <w:r>
        <w:t xml:space="preserve">        '413':</w:t>
      </w:r>
    </w:p>
    <w:p w14:paraId="565DCFE5" w14:textId="77777777" w:rsidR="007063CF" w:rsidRDefault="007063CF" w:rsidP="007063CF">
      <w:pPr>
        <w:pStyle w:val="PL"/>
      </w:pPr>
      <w:r>
        <w:t xml:space="preserve">          $ref: 'TS29571_CommonData.yaml#/components/responses/413'</w:t>
      </w:r>
    </w:p>
    <w:p w14:paraId="67FD6EE3" w14:textId="77777777" w:rsidR="007063CF" w:rsidRDefault="007063CF" w:rsidP="007063CF">
      <w:pPr>
        <w:pStyle w:val="PL"/>
      </w:pPr>
      <w:r>
        <w:t xml:space="preserve">        '415':</w:t>
      </w:r>
    </w:p>
    <w:p w14:paraId="0093ED7C" w14:textId="77777777" w:rsidR="007063CF" w:rsidRDefault="007063CF" w:rsidP="007063CF">
      <w:pPr>
        <w:pStyle w:val="PL"/>
      </w:pPr>
      <w:r>
        <w:t xml:space="preserve">          $ref: 'TS29571_CommonData.yaml#/components/responses/415'</w:t>
      </w:r>
    </w:p>
    <w:p w14:paraId="460A5A8E" w14:textId="77777777" w:rsidR="007063CF" w:rsidRDefault="007063CF" w:rsidP="007063CF">
      <w:pPr>
        <w:pStyle w:val="PL"/>
      </w:pPr>
      <w:r>
        <w:t xml:space="preserve">        '429':</w:t>
      </w:r>
    </w:p>
    <w:p w14:paraId="1640CF62" w14:textId="77777777" w:rsidR="007063CF" w:rsidRDefault="007063CF" w:rsidP="007063CF">
      <w:pPr>
        <w:pStyle w:val="PL"/>
      </w:pPr>
      <w:r>
        <w:t xml:space="preserve">          $ref: 'TS29571_CommonData.yaml#/components/responses/429'</w:t>
      </w:r>
    </w:p>
    <w:p w14:paraId="4F60A0B7" w14:textId="77777777" w:rsidR="007063CF" w:rsidRDefault="007063CF" w:rsidP="007063CF">
      <w:pPr>
        <w:pStyle w:val="PL"/>
      </w:pPr>
      <w:r>
        <w:t xml:space="preserve">        '500':</w:t>
      </w:r>
    </w:p>
    <w:p w14:paraId="49027C93" w14:textId="77777777" w:rsidR="007063CF" w:rsidRDefault="007063CF" w:rsidP="007063CF">
      <w:pPr>
        <w:pStyle w:val="PL"/>
      </w:pPr>
      <w:r>
        <w:t xml:space="preserve">          $ref: 'TS29571_CommonData.yaml#/components/responses/500'</w:t>
      </w:r>
    </w:p>
    <w:p w14:paraId="7F71E30C" w14:textId="77777777" w:rsidR="007063CF" w:rsidRDefault="007063CF" w:rsidP="007063CF">
      <w:pPr>
        <w:pStyle w:val="PL"/>
      </w:pPr>
      <w:r>
        <w:t xml:space="preserve">        '502':</w:t>
      </w:r>
    </w:p>
    <w:p w14:paraId="4F2046C8" w14:textId="77777777" w:rsidR="007063CF" w:rsidRDefault="007063CF" w:rsidP="007063CF">
      <w:pPr>
        <w:pStyle w:val="PL"/>
      </w:pPr>
      <w:r>
        <w:lastRenderedPageBreak/>
        <w:t xml:space="preserve">          $ref: 'TS29571_CommonData.yaml#/components/responses/502'</w:t>
      </w:r>
    </w:p>
    <w:p w14:paraId="24485793" w14:textId="77777777" w:rsidR="007063CF" w:rsidRDefault="007063CF" w:rsidP="007063CF">
      <w:pPr>
        <w:pStyle w:val="PL"/>
      </w:pPr>
      <w:r>
        <w:t xml:space="preserve">        '503':</w:t>
      </w:r>
    </w:p>
    <w:p w14:paraId="065471FB" w14:textId="77777777" w:rsidR="007063CF" w:rsidRDefault="007063CF" w:rsidP="007063CF">
      <w:pPr>
        <w:pStyle w:val="PL"/>
      </w:pPr>
      <w:r>
        <w:t xml:space="preserve">          $ref: 'TS29571_CommonData.yaml#/components/responses/503'</w:t>
      </w:r>
    </w:p>
    <w:p w14:paraId="70A559E9" w14:textId="77777777" w:rsidR="007063CF" w:rsidRDefault="007063CF" w:rsidP="007063CF">
      <w:pPr>
        <w:pStyle w:val="PL"/>
      </w:pPr>
      <w:r>
        <w:t xml:space="preserve">        default:</w:t>
      </w:r>
    </w:p>
    <w:p w14:paraId="12773489" w14:textId="77777777" w:rsidR="007063CF" w:rsidRDefault="007063CF" w:rsidP="007063CF">
      <w:pPr>
        <w:pStyle w:val="PL"/>
      </w:pPr>
      <w:r>
        <w:t xml:space="preserve">          $ref: 'TS29571_CommonData.yaml#/components/responses/default'</w:t>
      </w:r>
    </w:p>
    <w:p w14:paraId="02272D09" w14:textId="77777777" w:rsidR="007063CF" w:rsidRDefault="007063CF" w:rsidP="007063CF">
      <w:pPr>
        <w:pStyle w:val="PL"/>
      </w:pPr>
      <w:r>
        <w:t xml:space="preserve">    delete:</w:t>
      </w:r>
    </w:p>
    <w:p w14:paraId="33F76DC3" w14:textId="77777777" w:rsidR="007063CF" w:rsidRDefault="007063CF" w:rsidP="007063CF">
      <w:pPr>
        <w:pStyle w:val="PL"/>
      </w:pPr>
      <w:r>
        <w:t xml:space="preserve">      summary: unsubscribe from notifications</w:t>
      </w:r>
    </w:p>
    <w:p w14:paraId="363AB439" w14:textId="77777777" w:rsidR="007063CF" w:rsidRDefault="007063CF" w:rsidP="007063CF">
      <w:pPr>
        <w:pStyle w:val="PL"/>
      </w:pPr>
      <w:r>
        <w:t xml:space="preserve">      operationId: DeleteNWDAFDataSubscription</w:t>
      </w:r>
    </w:p>
    <w:p w14:paraId="0520CC26" w14:textId="77777777" w:rsidR="007063CF" w:rsidRDefault="007063CF" w:rsidP="007063CF">
      <w:pPr>
        <w:pStyle w:val="PL"/>
      </w:pPr>
      <w:r>
        <w:t xml:space="preserve">      tags:</w:t>
      </w:r>
    </w:p>
    <w:p w14:paraId="56446E53" w14:textId="77777777" w:rsidR="007063CF" w:rsidRDefault="007063CF" w:rsidP="007063CF">
      <w:pPr>
        <w:pStyle w:val="PL"/>
      </w:pPr>
      <w:r>
        <w:t xml:space="preserve">        - Individual NWDAF Data Management Subscription (Document)</w:t>
      </w:r>
    </w:p>
    <w:p w14:paraId="1A49398D" w14:textId="77777777" w:rsidR="007063CF" w:rsidRDefault="007063CF" w:rsidP="007063CF">
      <w:pPr>
        <w:pStyle w:val="PL"/>
      </w:pPr>
      <w:r>
        <w:t xml:space="preserve">      parameters:</w:t>
      </w:r>
    </w:p>
    <w:p w14:paraId="06319012" w14:textId="77777777" w:rsidR="007063CF" w:rsidRDefault="007063CF" w:rsidP="007063CF">
      <w:pPr>
        <w:pStyle w:val="PL"/>
      </w:pPr>
      <w:r>
        <w:t xml:space="preserve">        - name: subscriptionId</w:t>
      </w:r>
    </w:p>
    <w:p w14:paraId="3670BEB5" w14:textId="77777777" w:rsidR="007063CF" w:rsidRDefault="007063CF" w:rsidP="007063CF">
      <w:pPr>
        <w:pStyle w:val="PL"/>
      </w:pPr>
      <w:r>
        <w:t xml:space="preserve">          in: path</w:t>
      </w:r>
    </w:p>
    <w:p w14:paraId="1E50FA20" w14:textId="77777777" w:rsidR="007063CF" w:rsidRDefault="007063CF" w:rsidP="007063CF">
      <w:pPr>
        <w:pStyle w:val="PL"/>
      </w:pPr>
      <w:r>
        <w:t xml:space="preserve">          description: Event Subscription ID</w:t>
      </w:r>
    </w:p>
    <w:p w14:paraId="23986555" w14:textId="77777777" w:rsidR="007063CF" w:rsidRDefault="007063CF" w:rsidP="007063CF">
      <w:pPr>
        <w:pStyle w:val="PL"/>
      </w:pPr>
      <w:r>
        <w:t xml:space="preserve">          required: true</w:t>
      </w:r>
    </w:p>
    <w:p w14:paraId="28744133" w14:textId="77777777" w:rsidR="007063CF" w:rsidRDefault="007063CF" w:rsidP="007063CF">
      <w:pPr>
        <w:pStyle w:val="PL"/>
      </w:pPr>
      <w:r>
        <w:t xml:space="preserve">          schema:</w:t>
      </w:r>
    </w:p>
    <w:p w14:paraId="0EF61AC5" w14:textId="77777777" w:rsidR="007063CF" w:rsidRDefault="007063CF" w:rsidP="007063CF">
      <w:pPr>
        <w:pStyle w:val="PL"/>
      </w:pPr>
      <w:r>
        <w:t xml:space="preserve">            type: string</w:t>
      </w:r>
    </w:p>
    <w:p w14:paraId="126DB7DC" w14:textId="77777777" w:rsidR="007063CF" w:rsidRDefault="007063CF" w:rsidP="007063CF">
      <w:pPr>
        <w:pStyle w:val="PL"/>
      </w:pPr>
      <w:r>
        <w:t xml:space="preserve">      responses:</w:t>
      </w:r>
    </w:p>
    <w:p w14:paraId="1633208E" w14:textId="77777777" w:rsidR="007063CF" w:rsidRDefault="007063CF" w:rsidP="007063CF">
      <w:pPr>
        <w:pStyle w:val="PL"/>
      </w:pPr>
      <w:r>
        <w:t xml:space="preserve">        '204':</w:t>
      </w:r>
    </w:p>
    <w:p w14:paraId="4274B2D0" w14:textId="77777777" w:rsidR="007063CF" w:rsidRDefault="007063CF" w:rsidP="007063CF">
      <w:pPr>
        <w:pStyle w:val="PL"/>
      </w:pPr>
      <w:r>
        <w:t xml:space="preserve">          description: No Content. Resource was succesfully deleted</w:t>
      </w:r>
    </w:p>
    <w:p w14:paraId="11FCBD7E" w14:textId="77777777" w:rsidR="007063CF" w:rsidRDefault="007063CF" w:rsidP="007063CF">
      <w:pPr>
        <w:pStyle w:val="PL"/>
      </w:pPr>
      <w:r>
        <w:t xml:space="preserve">        </w:t>
      </w:r>
      <w:bookmarkStart w:id="29" w:name="_Hlk146628964"/>
      <w:r>
        <w:t>'200':</w:t>
      </w:r>
    </w:p>
    <w:p w14:paraId="27FE3BC7" w14:textId="77777777" w:rsidR="007063CF" w:rsidRDefault="007063CF" w:rsidP="007063CF">
      <w:pPr>
        <w:pStyle w:val="PL"/>
      </w:pPr>
      <w:r>
        <w:t xml:space="preserve">          description: &gt;</w:t>
      </w:r>
    </w:p>
    <w:p w14:paraId="5F481330" w14:textId="77777777" w:rsidR="007063CF" w:rsidRDefault="007063CF" w:rsidP="007063CF">
      <w:pPr>
        <w:pStyle w:val="PL"/>
      </w:pPr>
      <w:r>
        <w:t xml:space="preserve">            Resource was succesfully deleted and including the stored unsent events in the response.</w:t>
      </w:r>
    </w:p>
    <w:p w14:paraId="6B1506BB" w14:textId="77777777" w:rsidR="007063CF" w:rsidRDefault="007063CF" w:rsidP="007063CF">
      <w:pPr>
        <w:pStyle w:val="PL"/>
      </w:pPr>
      <w:r>
        <w:t xml:space="preserve">                  content:</w:t>
      </w:r>
    </w:p>
    <w:p w14:paraId="20B01C29" w14:textId="77777777" w:rsidR="007063CF" w:rsidRDefault="007063CF" w:rsidP="007063CF">
      <w:pPr>
        <w:pStyle w:val="PL"/>
      </w:pPr>
      <w:r>
        <w:t xml:space="preserve">                    application/json:</w:t>
      </w:r>
    </w:p>
    <w:p w14:paraId="1F351DD9" w14:textId="77777777" w:rsidR="007063CF" w:rsidRDefault="007063CF" w:rsidP="007063CF">
      <w:pPr>
        <w:pStyle w:val="PL"/>
      </w:pPr>
      <w:r>
        <w:t xml:space="preserve">                      schema:</w:t>
      </w:r>
    </w:p>
    <w:p w14:paraId="53C6D636" w14:textId="77777777" w:rsidR="007063CF" w:rsidRDefault="007063CF" w:rsidP="007063CF">
      <w:pPr>
        <w:pStyle w:val="PL"/>
      </w:pPr>
      <w:r>
        <w:t xml:space="preserve">                        $ref: '#/components/schemas/NwdafDataManagementNotif'</w:t>
      </w:r>
      <w:bookmarkEnd w:id="29"/>
    </w:p>
    <w:p w14:paraId="0E14C14B" w14:textId="77777777" w:rsidR="007063CF" w:rsidRDefault="007063CF" w:rsidP="007063CF">
      <w:pPr>
        <w:pStyle w:val="PL"/>
      </w:pPr>
      <w:r>
        <w:t xml:space="preserve">        '307':</w:t>
      </w:r>
    </w:p>
    <w:p w14:paraId="4D480E65" w14:textId="77777777" w:rsidR="007063CF" w:rsidRDefault="007063CF" w:rsidP="007063CF">
      <w:pPr>
        <w:pStyle w:val="PL"/>
      </w:pPr>
      <w:r>
        <w:t xml:space="preserve">          $ref: 'TS29571_CommonData.yaml#/components/responses/307'</w:t>
      </w:r>
    </w:p>
    <w:p w14:paraId="605D22B7" w14:textId="77777777" w:rsidR="007063CF" w:rsidRDefault="007063CF" w:rsidP="007063CF">
      <w:pPr>
        <w:pStyle w:val="PL"/>
      </w:pPr>
      <w:r>
        <w:t xml:space="preserve">        '308':</w:t>
      </w:r>
    </w:p>
    <w:p w14:paraId="7009A124" w14:textId="77777777" w:rsidR="007063CF" w:rsidRDefault="007063CF" w:rsidP="007063CF">
      <w:pPr>
        <w:pStyle w:val="PL"/>
      </w:pPr>
      <w:r>
        <w:t xml:space="preserve">          $ref: 'TS29571_CommonData.yaml#/components/responses/308'</w:t>
      </w:r>
    </w:p>
    <w:p w14:paraId="3C77DA0A" w14:textId="77777777" w:rsidR="007063CF" w:rsidRDefault="007063CF" w:rsidP="007063CF">
      <w:pPr>
        <w:pStyle w:val="PL"/>
      </w:pPr>
      <w:r>
        <w:t xml:space="preserve">        '400':</w:t>
      </w:r>
    </w:p>
    <w:p w14:paraId="5CF48421" w14:textId="77777777" w:rsidR="007063CF" w:rsidRDefault="007063CF" w:rsidP="007063CF">
      <w:pPr>
        <w:pStyle w:val="PL"/>
      </w:pPr>
      <w:r>
        <w:t xml:space="preserve">          $ref: 'TS29571_CommonData.yaml#/components/responses/400'</w:t>
      </w:r>
    </w:p>
    <w:p w14:paraId="2B7DBF4E" w14:textId="77777777" w:rsidR="007063CF" w:rsidRDefault="007063CF" w:rsidP="007063CF">
      <w:pPr>
        <w:pStyle w:val="PL"/>
      </w:pPr>
      <w:r>
        <w:t xml:space="preserve">        '401':</w:t>
      </w:r>
    </w:p>
    <w:p w14:paraId="1220DA99" w14:textId="77777777" w:rsidR="007063CF" w:rsidRDefault="007063CF" w:rsidP="007063CF">
      <w:pPr>
        <w:pStyle w:val="PL"/>
      </w:pPr>
      <w:r>
        <w:t xml:space="preserve">          $ref: 'TS29571_CommonData.yaml#/components/responses/401'</w:t>
      </w:r>
    </w:p>
    <w:p w14:paraId="116EC918" w14:textId="77777777" w:rsidR="007063CF" w:rsidRDefault="007063CF" w:rsidP="007063CF">
      <w:pPr>
        <w:pStyle w:val="PL"/>
      </w:pPr>
      <w:r>
        <w:t xml:space="preserve">        '403':</w:t>
      </w:r>
    </w:p>
    <w:p w14:paraId="62256952" w14:textId="77777777" w:rsidR="007063CF" w:rsidRDefault="007063CF" w:rsidP="007063CF">
      <w:pPr>
        <w:pStyle w:val="PL"/>
      </w:pPr>
      <w:r>
        <w:t xml:space="preserve">          $ref: 'TS29571_CommonData.yaml#/components/responses/403'</w:t>
      </w:r>
    </w:p>
    <w:p w14:paraId="50465331" w14:textId="77777777" w:rsidR="007063CF" w:rsidRDefault="007063CF" w:rsidP="007063CF">
      <w:pPr>
        <w:pStyle w:val="PL"/>
      </w:pPr>
      <w:r>
        <w:t xml:space="preserve">        '404':</w:t>
      </w:r>
    </w:p>
    <w:p w14:paraId="34F267ED" w14:textId="77777777" w:rsidR="007063CF" w:rsidRDefault="007063CF" w:rsidP="007063CF">
      <w:pPr>
        <w:pStyle w:val="PL"/>
      </w:pPr>
      <w:r>
        <w:t xml:space="preserve">          $ref: 'TS29571_CommonData.yaml#/components/responses/404'</w:t>
      </w:r>
    </w:p>
    <w:p w14:paraId="5289C2DE" w14:textId="77777777" w:rsidR="007063CF" w:rsidRDefault="007063CF" w:rsidP="007063CF">
      <w:pPr>
        <w:pStyle w:val="PL"/>
      </w:pPr>
      <w:r>
        <w:t xml:space="preserve">        '429':</w:t>
      </w:r>
    </w:p>
    <w:p w14:paraId="0A059B57" w14:textId="77777777" w:rsidR="007063CF" w:rsidRDefault="007063CF" w:rsidP="007063CF">
      <w:pPr>
        <w:pStyle w:val="PL"/>
      </w:pPr>
      <w:r>
        <w:t xml:space="preserve">          $ref: 'TS29571_CommonData.yaml#/components/responses/429'</w:t>
      </w:r>
    </w:p>
    <w:p w14:paraId="1425002C" w14:textId="77777777" w:rsidR="007063CF" w:rsidRDefault="007063CF" w:rsidP="007063CF">
      <w:pPr>
        <w:pStyle w:val="PL"/>
      </w:pPr>
      <w:r>
        <w:t xml:space="preserve">        '500':</w:t>
      </w:r>
    </w:p>
    <w:p w14:paraId="6A8447DC" w14:textId="77777777" w:rsidR="007063CF" w:rsidRDefault="007063CF" w:rsidP="007063CF">
      <w:pPr>
        <w:pStyle w:val="PL"/>
      </w:pPr>
      <w:r>
        <w:t xml:space="preserve">          $ref: 'TS29571_CommonData.yaml#/components/responses/500'</w:t>
      </w:r>
    </w:p>
    <w:p w14:paraId="6FC5C5BE" w14:textId="77777777" w:rsidR="007063CF" w:rsidRDefault="007063CF" w:rsidP="007063CF">
      <w:pPr>
        <w:pStyle w:val="PL"/>
      </w:pPr>
      <w:r>
        <w:t xml:space="preserve">        '502':</w:t>
      </w:r>
    </w:p>
    <w:p w14:paraId="11400FC6" w14:textId="77777777" w:rsidR="007063CF" w:rsidRDefault="007063CF" w:rsidP="007063CF">
      <w:pPr>
        <w:pStyle w:val="PL"/>
      </w:pPr>
      <w:r>
        <w:t xml:space="preserve">          $ref: 'TS29571_CommonData.yaml#/components/responses/502'</w:t>
      </w:r>
    </w:p>
    <w:p w14:paraId="61A9DB3F" w14:textId="77777777" w:rsidR="007063CF" w:rsidRDefault="007063CF" w:rsidP="007063CF">
      <w:pPr>
        <w:pStyle w:val="PL"/>
      </w:pPr>
      <w:r>
        <w:t xml:space="preserve">        '503':</w:t>
      </w:r>
    </w:p>
    <w:p w14:paraId="4C4CE231" w14:textId="77777777" w:rsidR="007063CF" w:rsidRDefault="007063CF" w:rsidP="007063CF">
      <w:pPr>
        <w:pStyle w:val="PL"/>
      </w:pPr>
      <w:r>
        <w:t xml:space="preserve">          $ref: 'TS29571_CommonData.yaml#/components/responses/503'</w:t>
      </w:r>
    </w:p>
    <w:p w14:paraId="3C8E57A1" w14:textId="77777777" w:rsidR="007063CF" w:rsidRDefault="007063CF" w:rsidP="007063CF">
      <w:pPr>
        <w:pStyle w:val="PL"/>
      </w:pPr>
      <w:r>
        <w:t xml:space="preserve">        default:</w:t>
      </w:r>
    </w:p>
    <w:p w14:paraId="3BC48F8F" w14:textId="77777777" w:rsidR="007063CF" w:rsidRDefault="007063CF" w:rsidP="007063CF">
      <w:pPr>
        <w:pStyle w:val="PL"/>
      </w:pPr>
      <w:r>
        <w:t xml:space="preserve">          $ref: 'TS29571_CommonData.yaml#/components/responses/default'</w:t>
      </w:r>
    </w:p>
    <w:p w14:paraId="7EC43324" w14:textId="77777777" w:rsidR="007063CF" w:rsidRDefault="007063CF" w:rsidP="007063CF">
      <w:pPr>
        <w:pStyle w:val="PL"/>
      </w:pPr>
    </w:p>
    <w:p w14:paraId="47EAF63F" w14:textId="77777777" w:rsidR="007063CF" w:rsidRDefault="007063CF" w:rsidP="007063CF">
      <w:pPr>
        <w:pStyle w:val="PL"/>
      </w:pPr>
      <w:r>
        <w:t>components:</w:t>
      </w:r>
    </w:p>
    <w:p w14:paraId="1BF5A6A1" w14:textId="77777777" w:rsidR="007063CF" w:rsidRDefault="007063CF" w:rsidP="007063CF">
      <w:pPr>
        <w:pStyle w:val="PL"/>
      </w:pPr>
      <w:r>
        <w:t xml:space="preserve">  securitySchemes:</w:t>
      </w:r>
    </w:p>
    <w:p w14:paraId="3A063CDD" w14:textId="77777777" w:rsidR="007063CF" w:rsidRDefault="007063CF" w:rsidP="007063CF">
      <w:pPr>
        <w:pStyle w:val="PL"/>
      </w:pPr>
      <w:r>
        <w:t xml:space="preserve">    oAuth2ClientCredentials:</w:t>
      </w:r>
    </w:p>
    <w:p w14:paraId="1C59C3FA" w14:textId="77777777" w:rsidR="007063CF" w:rsidRDefault="007063CF" w:rsidP="007063CF">
      <w:pPr>
        <w:pStyle w:val="PL"/>
      </w:pPr>
      <w:r>
        <w:t xml:space="preserve">      type: oauth2</w:t>
      </w:r>
    </w:p>
    <w:p w14:paraId="3AC0118E" w14:textId="77777777" w:rsidR="007063CF" w:rsidRDefault="007063CF" w:rsidP="007063CF">
      <w:pPr>
        <w:pStyle w:val="PL"/>
      </w:pPr>
      <w:r>
        <w:t xml:space="preserve">      flows:</w:t>
      </w:r>
    </w:p>
    <w:p w14:paraId="756E5637" w14:textId="77777777" w:rsidR="007063CF" w:rsidRDefault="007063CF" w:rsidP="007063CF">
      <w:pPr>
        <w:pStyle w:val="PL"/>
      </w:pPr>
      <w:r>
        <w:t xml:space="preserve">        clientCredentials:</w:t>
      </w:r>
    </w:p>
    <w:p w14:paraId="24EE6FD2" w14:textId="77777777" w:rsidR="007063CF" w:rsidRDefault="007063CF" w:rsidP="007063CF">
      <w:pPr>
        <w:pStyle w:val="PL"/>
      </w:pPr>
      <w:r>
        <w:t xml:space="preserve">          tokenUrl: '{nrfApiRoot}/oauth2/token'</w:t>
      </w:r>
    </w:p>
    <w:p w14:paraId="6A449E3C" w14:textId="77777777" w:rsidR="007063CF" w:rsidRDefault="007063CF" w:rsidP="007063CF">
      <w:pPr>
        <w:pStyle w:val="PL"/>
      </w:pPr>
      <w:r>
        <w:t xml:space="preserve">          scopes:</w:t>
      </w:r>
    </w:p>
    <w:p w14:paraId="6577408E" w14:textId="77777777" w:rsidR="007063CF" w:rsidRDefault="007063CF" w:rsidP="007063CF">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2AF482D8" w14:textId="77777777" w:rsidR="007063CF" w:rsidRDefault="007063CF" w:rsidP="007063CF">
      <w:pPr>
        <w:pStyle w:val="PL"/>
      </w:pPr>
    </w:p>
    <w:p w14:paraId="014C6A98" w14:textId="77777777" w:rsidR="007063CF" w:rsidRDefault="007063CF" w:rsidP="007063CF">
      <w:pPr>
        <w:pStyle w:val="PL"/>
      </w:pPr>
      <w:r>
        <w:t xml:space="preserve">  schemas:</w:t>
      </w:r>
    </w:p>
    <w:p w14:paraId="6BA1FFB0" w14:textId="77777777" w:rsidR="007063CF" w:rsidRDefault="007063CF" w:rsidP="007063CF">
      <w:pPr>
        <w:pStyle w:val="PL"/>
      </w:pPr>
      <w:r>
        <w:t xml:space="preserve">    </w:t>
      </w:r>
      <w:r>
        <w:rPr>
          <w:rFonts w:eastAsia="等线"/>
        </w:rPr>
        <w:t>NnwdafDataManagementSubsc</w:t>
      </w:r>
      <w:r>
        <w:t>:</w:t>
      </w:r>
    </w:p>
    <w:p w14:paraId="40DB052A" w14:textId="77777777" w:rsidR="007063CF" w:rsidRDefault="007063CF" w:rsidP="007063CF">
      <w:pPr>
        <w:pStyle w:val="PL"/>
      </w:pPr>
      <w:r>
        <w:t xml:space="preserve">      description: Represents an Individual NWDAF </w:t>
      </w:r>
      <w:r>
        <w:rPr>
          <w:lang w:eastAsia="zh-CN"/>
        </w:rPr>
        <w:t>Data Management</w:t>
      </w:r>
      <w:r>
        <w:t xml:space="preserve"> Subscription resource.</w:t>
      </w:r>
    </w:p>
    <w:p w14:paraId="2D61F5CC" w14:textId="77777777" w:rsidR="007063CF" w:rsidRDefault="007063CF" w:rsidP="007063CF">
      <w:pPr>
        <w:pStyle w:val="PL"/>
      </w:pPr>
      <w:r>
        <w:t xml:space="preserve">      type: object</w:t>
      </w:r>
    </w:p>
    <w:p w14:paraId="221F6F46" w14:textId="77777777" w:rsidR="007063CF" w:rsidRDefault="007063CF" w:rsidP="007063CF">
      <w:pPr>
        <w:pStyle w:val="PL"/>
      </w:pPr>
      <w:r>
        <w:t xml:space="preserve">      properties:</w:t>
      </w:r>
    </w:p>
    <w:p w14:paraId="2AFC93F1" w14:textId="77777777" w:rsidR="007063CF" w:rsidRDefault="007063CF" w:rsidP="007063CF">
      <w:pPr>
        <w:pStyle w:val="PL"/>
      </w:pPr>
      <w:r>
        <w:t xml:space="preserve">        adrfId:</w:t>
      </w:r>
    </w:p>
    <w:p w14:paraId="36C45147" w14:textId="77777777" w:rsidR="007063CF" w:rsidRDefault="007063CF" w:rsidP="007063CF">
      <w:pPr>
        <w:pStyle w:val="PL"/>
      </w:pPr>
      <w:r>
        <w:t xml:space="preserve">          $ref: 'TS29571_CommonData.yaml#/components/schemas/NfInstanceId'</w:t>
      </w:r>
    </w:p>
    <w:p w14:paraId="246EEAA2" w14:textId="77777777" w:rsidR="007063CF" w:rsidRDefault="007063CF" w:rsidP="007063CF">
      <w:pPr>
        <w:pStyle w:val="PL"/>
      </w:pPr>
      <w:r>
        <w:t xml:space="preserve">        adrfSetId:</w:t>
      </w:r>
    </w:p>
    <w:p w14:paraId="4E2C1A86" w14:textId="77777777" w:rsidR="007063CF" w:rsidRDefault="007063CF" w:rsidP="007063CF">
      <w:pPr>
        <w:pStyle w:val="PL"/>
      </w:pPr>
      <w:r>
        <w:t xml:space="preserve">          $ref: 'TS29571_CommonData.yaml#/components/schemas/NfSetId'</w:t>
      </w:r>
    </w:p>
    <w:p w14:paraId="0D026013" w14:textId="77777777" w:rsidR="007063CF" w:rsidRDefault="007063CF" w:rsidP="007063CF">
      <w:pPr>
        <w:pStyle w:val="PL"/>
      </w:pPr>
      <w:r>
        <w:t xml:space="preserve">        anaSub:</w:t>
      </w:r>
    </w:p>
    <w:p w14:paraId="2F2C60C4" w14:textId="77777777" w:rsidR="007063CF" w:rsidRDefault="007063CF" w:rsidP="007063CF">
      <w:pPr>
        <w:pStyle w:val="PL"/>
      </w:pPr>
      <w:r>
        <w:t xml:space="preserve">          $ref: 'TS29520_Nnwdaf_EventsSubscription.yaml#/components/schemas/NnwdafEventsSubscription'</w:t>
      </w:r>
    </w:p>
    <w:p w14:paraId="54890AF4" w14:textId="77777777" w:rsidR="007063CF" w:rsidRDefault="007063CF" w:rsidP="007063CF">
      <w:pPr>
        <w:pStyle w:val="PL"/>
      </w:pPr>
      <w:r>
        <w:t xml:space="preserve">        </w:t>
      </w:r>
      <w:r>
        <w:rPr>
          <w:lang w:eastAsia="zh-CN"/>
        </w:rPr>
        <w:t>dataCollectPurposes</w:t>
      </w:r>
      <w:r>
        <w:t>:</w:t>
      </w:r>
    </w:p>
    <w:p w14:paraId="287624FC" w14:textId="77777777" w:rsidR="007063CF" w:rsidRDefault="007063CF" w:rsidP="007063CF">
      <w:pPr>
        <w:pStyle w:val="PL"/>
        <w:rPr>
          <w:lang w:eastAsia="zh-CN"/>
        </w:rPr>
      </w:pPr>
      <w:r>
        <w:rPr>
          <w:rFonts w:hint="eastAsia"/>
          <w:lang w:eastAsia="zh-CN"/>
        </w:rPr>
        <w:t xml:space="preserve"> </w:t>
      </w:r>
      <w:r>
        <w:rPr>
          <w:lang w:eastAsia="zh-CN"/>
        </w:rPr>
        <w:t xml:space="preserve">         type: array</w:t>
      </w:r>
    </w:p>
    <w:p w14:paraId="57759211" w14:textId="77777777" w:rsidR="007063CF" w:rsidRDefault="007063CF" w:rsidP="007063CF">
      <w:pPr>
        <w:pStyle w:val="PL"/>
        <w:rPr>
          <w:lang w:eastAsia="zh-CN"/>
        </w:rPr>
      </w:pPr>
      <w:r>
        <w:rPr>
          <w:rFonts w:hint="eastAsia"/>
          <w:lang w:eastAsia="zh-CN"/>
        </w:rPr>
        <w:t xml:space="preserve"> </w:t>
      </w:r>
      <w:r>
        <w:rPr>
          <w:lang w:eastAsia="zh-CN"/>
        </w:rPr>
        <w:t xml:space="preserve">         items:</w:t>
      </w:r>
    </w:p>
    <w:p w14:paraId="54716AB2" w14:textId="77777777" w:rsidR="007063CF" w:rsidRDefault="007063CF" w:rsidP="007063CF">
      <w:pPr>
        <w:pStyle w:val="PL"/>
      </w:pPr>
      <w:r>
        <w:t xml:space="preserve">            $ref: 'TS29574_Ndccf_DataManagement.yaml#/components/schemas/DataCollectionPurpose'</w:t>
      </w:r>
    </w:p>
    <w:p w14:paraId="1E17044F" w14:textId="77777777" w:rsidR="007063CF" w:rsidRDefault="007063CF" w:rsidP="007063CF">
      <w:pPr>
        <w:pStyle w:val="PL"/>
        <w:rPr>
          <w:lang w:eastAsia="zh-CN"/>
        </w:rPr>
      </w:pPr>
      <w:r>
        <w:rPr>
          <w:rFonts w:hint="eastAsia"/>
          <w:lang w:eastAsia="zh-CN"/>
        </w:rPr>
        <w:t xml:space="preserve"> </w:t>
      </w:r>
      <w:r>
        <w:rPr>
          <w:lang w:eastAsia="zh-CN"/>
        </w:rPr>
        <w:t xml:space="preserve">         minItems: 1</w:t>
      </w:r>
    </w:p>
    <w:p w14:paraId="740D15C6" w14:textId="77777777" w:rsidR="007063CF" w:rsidRDefault="007063CF" w:rsidP="007063CF">
      <w:pPr>
        <w:pStyle w:val="PL"/>
        <w:rPr>
          <w:lang w:eastAsia="zh-CN"/>
        </w:rPr>
      </w:pPr>
      <w:r>
        <w:t xml:space="preserve">          description: </w:t>
      </w:r>
      <w:r>
        <w:rPr>
          <w:lang w:eastAsia="zh-CN"/>
        </w:rPr>
        <w:t>&gt;</w:t>
      </w:r>
    </w:p>
    <w:p w14:paraId="35094D48" w14:textId="77777777" w:rsidR="007063CF" w:rsidRDefault="007063CF" w:rsidP="007063CF">
      <w:pPr>
        <w:pStyle w:val="PL"/>
        <w:rPr>
          <w:lang w:eastAsia="zh-CN"/>
        </w:rPr>
      </w:pPr>
      <w:r>
        <w:lastRenderedPageBreak/>
        <w:t xml:space="preserve">            </w:t>
      </w:r>
      <w:r>
        <w:rPr>
          <w:rFonts w:hint="eastAsia"/>
          <w:lang w:eastAsia="zh-CN"/>
        </w:rPr>
        <w:t>T</w:t>
      </w:r>
      <w:r>
        <w:rPr>
          <w:lang w:eastAsia="zh-CN"/>
        </w:rPr>
        <w:t>he purposes of data collection. This attribute may only be provided if user consent</w:t>
      </w:r>
    </w:p>
    <w:p w14:paraId="40E6A2D7" w14:textId="77777777" w:rsidR="007063CF" w:rsidRDefault="007063CF" w:rsidP="007063CF">
      <w:pPr>
        <w:pStyle w:val="PL"/>
        <w:rPr>
          <w:lang w:eastAsia="zh-CN"/>
        </w:rPr>
      </w:pPr>
      <w:r>
        <w:rPr>
          <w:lang w:eastAsia="zh-CN"/>
        </w:rPr>
        <w:t xml:space="preserve">            is reqiured depending on local policy and regulations and the consumer has</w:t>
      </w:r>
    </w:p>
    <w:p w14:paraId="6B01EA38" w14:textId="77777777" w:rsidR="007063CF" w:rsidRDefault="007063CF" w:rsidP="007063CF">
      <w:pPr>
        <w:pStyle w:val="PL"/>
        <w:rPr>
          <w:lang w:eastAsia="zh-CN"/>
        </w:rPr>
      </w:pPr>
      <w:r>
        <w:t xml:space="preserve">           </w:t>
      </w:r>
      <w:r>
        <w:rPr>
          <w:lang w:eastAsia="zh-CN"/>
        </w:rPr>
        <w:t xml:space="preserve"> not checked user consent</w:t>
      </w:r>
      <w:r>
        <w:rPr>
          <w:rFonts w:hint="eastAsia"/>
          <w:lang w:eastAsia="zh-CN"/>
        </w:rPr>
        <w:t>.</w:t>
      </w:r>
    </w:p>
    <w:p w14:paraId="4383578F" w14:textId="77777777" w:rsidR="007063CF" w:rsidRDefault="007063CF" w:rsidP="007063CF">
      <w:pPr>
        <w:pStyle w:val="PL"/>
      </w:pPr>
      <w:r>
        <w:t xml:space="preserve">        checkedConsentInd:</w:t>
      </w:r>
    </w:p>
    <w:p w14:paraId="20C2F479" w14:textId="77777777" w:rsidR="007063CF" w:rsidRDefault="007063CF" w:rsidP="007063CF">
      <w:pPr>
        <w:pStyle w:val="PL"/>
        <w:rPr>
          <w:lang w:eastAsia="zh-CN"/>
        </w:rPr>
      </w:pPr>
      <w:r>
        <w:rPr>
          <w:rFonts w:hint="eastAsia"/>
          <w:lang w:eastAsia="zh-CN"/>
        </w:rPr>
        <w:t xml:space="preserve"> </w:t>
      </w:r>
      <w:r>
        <w:rPr>
          <w:lang w:eastAsia="zh-CN"/>
        </w:rPr>
        <w:t xml:space="preserve">         type: boolean</w:t>
      </w:r>
    </w:p>
    <w:p w14:paraId="72299288" w14:textId="77777777" w:rsidR="007063CF" w:rsidRDefault="007063CF" w:rsidP="007063CF">
      <w:pPr>
        <w:pStyle w:val="PL"/>
        <w:rPr>
          <w:lang w:eastAsia="zh-CN"/>
        </w:rPr>
      </w:pPr>
      <w:r>
        <w:t xml:space="preserve">          description: </w:t>
      </w:r>
      <w:r>
        <w:rPr>
          <w:lang w:eastAsia="zh-CN"/>
        </w:rPr>
        <w:t>Indication that the NF service consumer has already checked the user consent</w:t>
      </w:r>
      <w:r>
        <w:rPr>
          <w:rFonts w:hint="eastAsia"/>
          <w:lang w:eastAsia="zh-CN"/>
        </w:rPr>
        <w:t>.</w:t>
      </w:r>
    </w:p>
    <w:p w14:paraId="3FE75DAC" w14:textId="77777777" w:rsidR="007063CF" w:rsidRDefault="007063CF" w:rsidP="007063CF">
      <w:pPr>
        <w:pStyle w:val="PL"/>
      </w:pPr>
      <w:r>
        <w:t xml:space="preserve">        </w:t>
      </w:r>
      <w:r>
        <w:rPr>
          <w:lang w:eastAsia="zh-CN"/>
        </w:rPr>
        <w:t>dataSub</w:t>
      </w:r>
      <w:r>
        <w:t>:</w:t>
      </w:r>
    </w:p>
    <w:p w14:paraId="2A01697A" w14:textId="77777777" w:rsidR="007063CF" w:rsidRDefault="007063CF" w:rsidP="007063CF">
      <w:pPr>
        <w:pStyle w:val="PL"/>
      </w:pPr>
      <w:r>
        <w:t xml:space="preserve">          $ref: 'TS29575_Nadrf_DataManagement.yaml#/components/schemas/DataSubscription'</w:t>
      </w:r>
    </w:p>
    <w:p w14:paraId="13382692" w14:textId="77777777" w:rsidR="007063CF" w:rsidRDefault="007063CF" w:rsidP="007063CF">
      <w:pPr>
        <w:pStyle w:val="PL"/>
      </w:pPr>
      <w:r>
        <w:t xml:space="preserve">        </w:t>
      </w:r>
      <w:r>
        <w:rPr>
          <w:lang w:eastAsia="zh-CN"/>
        </w:rPr>
        <w:t>formatInstruct</w:t>
      </w:r>
      <w:r>
        <w:t>:</w:t>
      </w:r>
    </w:p>
    <w:p w14:paraId="6C2C59D2" w14:textId="77777777" w:rsidR="007063CF" w:rsidRDefault="007063CF" w:rsidP="007063CF">
      <w:pPr>
        <w:pStyle w:val="PL"/>
      </w:pPr>
      <w:r>
        <w:t xml:space="preserve">          $ref: 'TS29574_Ndccf_DataManagement.yaml#/components/schemas/FormattingInstruction'</w:t>
      </w:r>
    </w:p>
    <w:p w14:paraId="7C7EC2A0" w14:textId="77777777" w:rsidR="007063CF" w:rsidRDefault="007063CF" w:rsidP="007063CF">
      <w:pPr>
        <w:pStyle w:val="PL"/>
      </w:pPr>
      <w:r>
        <w:t xml:space="preserve">        notifCorrId:</w:t>
      </w:r>
    </w:p>
    <w:p w14:paraId="25FD5F59" w14:textId="77777777" w:rsidR="007063CF" w:rsidRDefault="007063CF" w:rsidP="007063CF">
      <w:pPr>
        <w:pStyle w:val="PL"/>
      </w:pPr>
      <w:r>
        <w:t xml:space="preserve">          type: string</w:t>
      </w:r>
    </w:p>
    <w:p w14:paraId="043FB07A" w14:textId="77777777" w:rsidR="007063CF" w:rsidRDefault="007063CF" w:rsidP="007063CF">
      <w:pPr>
        <w:pStyle w:val="PL"/>
      </w:pPr>
      <w:r>
        <w:t xml:space="preserve">          description: Notification correlation identifier.</w:t>
      </w:r>
    </w:p>
    <w:p w14:paraId="1A61F551" w14:textId="77777777" w:rsidR="007063CF" w:rsidRDefault="007063CF" w:rsidP="007063CF">
      <w:pPr>
        <w:pStyle w:val="PL"/>
      </w:pPr>
      <w:r>
        <w:t xml:space="preserve">        notificURI:</w:t>
      </w:r>
    </w:p>
    <w:p w14:paraId="3B0CD25C" w14:textId="77777777" w:rsidR="007063CF" w:rsidRDefault="007063CF" w:rsidP="007063CF">
      <w:pPr>
        <w:pStyle w:val="PL"/>
      </w:pPr>
      <w:r>
        <w:t xml:space="preserve">          $ref: 'TS29571_CommonData.yaml#/components/schemas/Uri'</w:t>
      </w:r>
    </w:p>
    <w:p w14:paraId="75EED428" w14:textId="77777777" w:rsidR="007063CF" w:rsidRDefault="007063CF" w:rsidP="007063CF">
      <w:pPr>
        <w:pStyle w:val="PL"/>
      </w:pPr>
      <w:r>
        <w:t xml:space="preserve">        notifEndpoints:</w:t>
      </w:r>
    </w:p>
    <w:p w14:paraId="664E0055" w14:textId="77777777" w:rsidR="007063CF" w:rsidRDefault="007063CF" w:rsidP="007063CF">
      <w:pPr>
        <w:pStyle w:val="PL"/>
      </w:pPr>
      <w:r>
        <w:t xml:space="preserve">          type: array</w:t>
      </w:r>
    </w:p>
    <w:p w14:paraId="596FBC2E" w14:textId="77777777" w:rsidR="007063CF" w:rsidRDefault="007063CF" w:rsidP="007063CF">
      <w:pPr>
        <w:pStyle w:val="PL"/>
      </w:pPr>
      <w:r>
        <w:t xml:space="preserve">          items:</w:t>
      </w:r>
    </w:p>
    <w:p w14:paraId="2E9321DB" w14:textId="77777777" w:rsidR="007063CF" w:rsidRDefault="007063CF" w:rsidP="007063CF">
      <w:pPr>
        <w:pStyle w:val="PL"/>
      </w:pPr>
      <w:r>
        <w:t xml:space="preserve">            $ref: 'TS29574_Ndccf_DataManagement.yaml#/components/schemas/NotifyEndpoint'</w:t>
      </w:r>
    </w:p>
    <w:p w14:paraId="5D868CAC" w14:textId="77777777" w:rsidR="007063CF" w:rsidRDefault="007063CF" w:rsidP="007063CF">
      <w:pPr>
        <w:pStyle w:val="PL"/>
      </w:pPr>
      <w:r>
        <w:t xml:space="preserve">          minItems: 1</w:t>
      </w:r>
    </w:p>
    <w:p w14:paraId="0DCF9295" w14:textId="77777777" w:rsidR="007063CF" w:rsidRDefault="007063CF" w:rsidP="007063CF">
      <w:pPr>
        <w:pStyle w:val="PL"/>
      </w:pPr>
      <w:r>
        <w:t xml:space="preserve">          description: The information of notification endpoints.</w:t>
      </w:r>
    </w:p>
    <w:p w14:paraId="6F370769" w14:textId="77777777" w:rsidR="007063CF" w:rsidRDefault="007063CF" w:rsidP="007063CF">
      <w:pPr>
        <w:pStyle w:val="PL"/>
      </w:pPr>
      <w:r>
        <w:t xml:space="preserve">        </w:t>
      </w:r>
      <w:r>
        <w:rPr>
          <w:lang w:eastAsia="zh-CN"/>
        </w:rPr>
        <w:t>procInstruct</w:t>
      </w:r>
      <w:r>
        <w:t>:</w:t>
      </w:r>
    </w:p>
    <w:p w14:paraId="2D244A92" w14:textId="77777777" w:rsidR="007063CF" w:rsidRDefault="007063CF" w:rsidP="007063CF">
      <w:pPr>
        <w:pStyle w:val="PL"/>
      </w:pPr>
      <w:r>
        <w:t xml:space="preserve">          </w:t>
      </w:r>
      <w:r>
        <w:rPr>
          <w:lang w:val="en-IN" w:eastAsia="en-IN"/>
        </w:rPr>
        <w:t>$ref: 'TS29574_Ndccf_DataManagement.yaml#/components/schemas/</w:t>
      </w:r>
      <w:r>
        <w:t>ProcessingInstruction'</w:t>
      </w:r>
    </w:p>
    <w:p w14:paraId="644D8D97" w14:textId="77777777" w:rsidR="007063CF" w:rsidRDefault="007063CF" w:rsidP="007063CF">
      <w:pPr>
        <w:pStyle w:val="PL"/>
      </w:pPr>
      <w:r>
        <w:t xml:space="preserve">        </w:t>
      </w:r>
      <w:r>
        <w:rPr>
          <w:lang w:val="en-US" w:eastAsia="zh-CN"/>
        </w:rPr>
        <w:t>multiProcInstructs</w:t>
      </w:r>
      <w:r>
        <w:t>:</w:t>
      </w:r>
    </w:p>
    <w:p w14:paraId="0E3DCFCC" w14:textId="77777777" w:rsidR="007063CF" w:rsidRDefault="007063CF" w:rsidP="007063CF">
      <w:pPr>
        <w:pStyle w:val="PL"/>
        <w:rPr>
          <w:lang w:eastAsia="zh-CN"/>
        </w:rPr>
      </w:pPr>
      <w:r>
        <w:rPr>
          <w:rFonts w:hint="eastAsia"/>
          <w:lang w:eastAsia="zh-CN"/>
        </w:rPr>
        <w:t xml:space="preserve"> </w:t>
      </w:r>
      <w:r>
        <w:rPr>
          <w:lang w:eastAsia="zh-CN"/>
        </w:rPr>
        <w:t xml:space="preserve">         type: array</w:t>
      </w:r>
    </w:p>
    <w:p w14:paraId="745974D6" w14:textId="77777777" w:rsidR="007063CF" w:rsidRDefault="007063CF" w:rsidP="007063CF">
      <w:pPr>
        <w:pStyle w:val="PL"/>
      </w:pPr>
      <w:r>
        <w:rPr>
          <w:rFonts w:hint="eastAsia"/>
          <w:lang w:eastAsia="zh-CN"/>
        </w:rPr>
        <w:t xml:space="preserve"> </w:t>
      </w:r>
      <w:r>
        <w:rPr>
          <w:lang w:eastAsia="zh-CN"/>
        </w:rPr>
        <w:t xml:space="preserve">         items:</w:t>
      </w:r>
    </w:p>
    <w:p w14:paraId="26E42AA2" w14:textId="77777777" w:rsidR="007063CF" w:rsidRDefault="007063CF" w:rsidP="007063CF">
      <w:pPr>
        <w:pStyle w:val="PL"/>
      </w:pPr>
      <w:r>
        <w:t xml:space="preserve">            </w:t>
      </w:r>
      <w:r>
        <w:rPr>
          <w:lang w:val="en-IN" w:eastAsia="en-IN"/>
        </w:rPr>
        <w:t>$ref: 'TS29574_Ndccf_DataManagement.yaml#/components/schemas/</w:t>
      </w:r>
      <w:r>
        <w:t>ProcessingInstruction'</w:t>
      </w:r>
    </w:p>
    <w:p w14:paraId="1A444A1E" w14:textId="77777777" w:rsidR="007063CF" w:rsidRDefault="007063CF" w:rsidP="007063CF">
      <w:pPr>
        <w:pStyle w:val="PL"/>
        <w:rPr>
          <w:lang w:eastAsia="zh-CN"/>
        </w:rPr>
      </w:pPr>
      <w:r>
        <w:rPr>
          <w:lang w:eastAsia="zh-CN"/>
        </w:rPr>
        <w:t xml:space="preserve">          minItems: 1</w:t>
      </w:r>
    </w:p>
    <w:p w14:paraId="48DC1C64" w14:textId="77777777" w:rsidR="007063CF" w:rsidRDefault="007063CF" w:rsidP="007063CF">
      <w:pPr>
        <w:pStyle w:val="PL"/>
      </w:pPr>
      <w:r>
        <w:t xml:space="preserve">          description: </w:t>
      </w:r>
      <w:r>
        <w:rPr>
          <w:lang w:eastAsia="ja-JP"/>
        </w:rPr>
        <w:t>Processing instructions to be used for sending event notifications.</w:t>
      </w:r>
    </w:p>
    <w:p w14:paraId="3F3A0AB6" w14:textId="77777777" w:rsidR="007063CF" w:rsidRDefault="007063CF" w:rsidP="007063CF">
      <w:pPr>
        <w:pStyle w:val="PL"/>
      </w:pPr>
      <w:r>
        <w:t xml:space="preserve">        suppFeat:</w:t>
      </w:r>
    </w:p>
    <w:p w14:paraId="30B9AE8D" w14:textId="77777777" w:rsidR="007063CF" w:rsidRDefault="007063CF" w:rsidP="007063CF">
      <w:pPr>
        <w:pStyle w:val="PL"/>
      </w:pPr>
      <w:r>
        <w:t xml:space="preserve">          $ref: 'TS29571_CommonData.yaml#/components/schemas/SupportedFeatures'</w:t>
      </w:r>
    </w:p>
    <w:p w14:paraId="5E6A272B" w14:textId="77777777" w:rsidR="007063CF" w:rsidRDefault="007063CF" w:rsidP="007063CF">
      <w:pPr>
        <w:pStyle w:val="PL"/>
      </w:pPr>
      <w:r>
        <w:t xml:space="preserve">        targetNfId:</w:t>
      </w:r>
    </w:p>
    <w:p w14:paraId="296D958F" w14:textId="77777777" w:rsidR="007063CF" w:rsidRDefault="007063CF" w:rsidP="007063CF">
      <w:pPr>
        <w:pStyle w:val="PL"/>
      </w:pPr>
      <w:r>
        <w:t xml:space="preserve">          $ref: 'TS29571_CommonData.yaml#/components/schemas/NfInstanceId'</w:t>
      </w:r>
    </w:p>
    <w:p w14:paraId="6C0F48DE" w14:textId="77777777" w:rsidR="007063CF" w:rsidRDefault="007063CF" w:rsidP="007063CF">
      <w:pPr>
        <w:pStyle w:val="PL"/>
      </w:pPr>
      <w:r>
        <w:t xml:space="preserve">        targetNfSetId:</w:t>
      </w:r>
    </w:p>
    <w:p w14:paraId="216B5626" w14:textId="77777777" w:rsidR="007063CF" w:rsidRDefault="007063CF" w:rsidP="007063CF">
      <w:pPr>
        <w:pStyle w:val="PL"/>
      </w:pPr>
      <w:r>
        <w:t xml:space="preserve">          $ref: 'TS29571_CommonData.yaml#/components/schemas/NfSetId'</w:t>
      </w:r>
    </w:p>
    <w:p w14:paraId="2DD4C00E"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w:t>
      </w:r>
      <w:proofErr w:type="spellStart"/>
      <w:proofErr w:type="gramStart"/>
      <w:r>
        <w:rPr>
          <w:rFonts w:ascii="Courier New" w:hAnsi="Courier New"/>
          <w:sz w:val="16"/>
          <w:lang w:eastAsia="zh-CN"/>
        </w:rPr>
        <w:t>timePeriod</w:t>
      </w:r>
      <w:proofErr w:type="spellEnd"/>
      <w:proofErr w:type="gramEnd"/>
      <w:r>
        <w:rPr>
          <w:rFonts w:ascii="Courier New" w:hAnsi="Courier New"/>
          <w:sz w:val="16"/>
          <w:lang w:eastAsia="zh-CN"/>
        </w:rPr>
        <w:t>:</w:t>
      </w:r>
    </w:p>
    <w:p w14:paraId="55D8A12A"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2ABBE6B"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immReport</w:t>
      </w:r>
      <w:proofErr w:type="spellEnd"/>
      <w:proofErr w:type="gramEnd"/>
      <w:r>
        <w:rPr>
          <w:rFonts w:ascii="Courier New" w:hAnsi="Courier New"/>
          <w:sz w:val="16"/>
        </w:rPr>
        <w:t>:</w:t>
      </w:r>
    </w:p>
    <w:p w14:paraId="41B4F9DE"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56E2A22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proofErr w:type="gramStart"/>
      <w:r>
        <w:rPr>
          <w:rFonts w:ascii="Courier New" w:eastAsia="等线" w:hAnsi="Courier New"/>
          <w:sz w:val="16"/>
        </w:rPr>
        <w:t>storeHandl</w:t>
      </w:r>
      <w:proofErr w:type="spellEnd"/>
      <w:proofErr w:type="gramEnd"/>
      <w:r>
        <w:rPr>
          <w:rFonts w:ascii="Courier New" w:eastAsia="等线" w:hAnsi="Courier New"/>
          <w:sz w:val="16"/>
        </w:rPr>
        <w:t>:</w:t>
      </w:r>
    </w:p>
    <w:p w14:paraId="4F745AB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3DC9B597"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required</w:t>
      </w:r>
      <w:proofErr w:type="gramEnd"/>
      <w:r>
        <w:rPr>
          <w:rFonts w:ascii="Courier New" w:hAnsi="Courier New"/>
          <w:sz w:val="16"/>
        </w:rPr>
        <w:t>:</w:t>
      </w:r>
    </w:p>
    <w:p w14:paraId="7E482CC8"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notifCorrId</w:t>
      </w:r>
      <w:proofErr w:type="spellEnd"/>
      <w:proofErr w:type="gramEnd"/>
    </w:p>
    <w:p w14:paraId="31EAE713"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proofErr w:type="gramStart"/>
      <w:r>
        <w:rPr>
          <w:rFonts w:ascii="Courier New" w:hAnsi="Courier New"/>
          <w:sz w:val="16"/>
        </w:rPr>
        <w:t>notificURI</w:t>
      </w:r>
      <w:proofErr w:type="spellEnd"/>
      <w:proofErr w:type="gramEnd"/>
    </w:p>
    <w:p w14:paraId="1BAF8578" w14:textId="77777777" w:rsidR="007063CF" w:rsidRDefault="007063CF" w:rsidP="007063CF">
      <w:pPr>
        <w:pStyle w:val="PL"/>
        <w:rPr>
          <w:lang w:val="en-IN" w:eastAsia="en-IN"/>
        </w:rPr>
      </w:pPr>
      <w:r>
        <w:rPr>
          <w:lang w:val="en-IN" w:eastAsia="en-IN"/>
        </w:rPr>
        <w:t xml:space="preserve">      oneOf:</w:t>
      </w:r>
    </w:p>
    <w:p w14:paraId="379FFD99" w14:textId="77777777" w:rsidR="007063CF" w:rsidRDefault="007063CF" w:rsidP="007063CF">
      <w:pPr>
        <w:pStyle w:val="PL"/>
        <w:rPr>
          <w:lang w:val="en-IN" w:eastAsia="en-IN"/>
        </w:rPr>
      </w:pPr>
      <w:r>
        <w:rPr>
          <w:lang w:val="en-IN" w:eastAsia="en-IN"/>
        </w:rPr>
        <w:t xml:space="preserve">        - required: [anaSub]</w:t>
      </w:r>
    </w:p>
    <w:p w14:paraId="0FD0A87B" w14:textId="77777777" w:rsidR="007063CF" w:rsidRDefault="007063CF" w:rsidP="007063CF">
      <w:pPr>
        <w:pStyle w:val="PL"/>
        <w:rPr>
          <w:lang w:val="en-IN" w:eastAsia="en-IN"/>
        </w:rPr>
      </w:pPr>
      <w:r>
        <w:rPr>
          <w:lang w:val="en-IN" w:eastAsia="en-IN"/>
        </w:rPr>
        <w:t xml:space="preserve">        - required: [</w:t>
      </w:r>
      <w:r>
        <w:rPr>
          <w:lang w:eastAsia="ja-JP"/>
        </w:rPr>
        <w:t>dataSub</w:t>
      </w:r>
      <w:r>
        <w:rPr>
          <w:lang w:val="en-IN" w:eastAsia="en-IN"/>
        </w:rPr>
        <w:t>]</w:t>
      </w:r>
    </w:p>
    <w:p w14:paraId="52DC3E9D" w14:textId="77777777" w:rsidR="007063CF" w:rsidRDefault="007063CF" w:rsidP="007063CF">
      <w:pPr>
        <w:pStyle w:val="PL"/>
      </w:pPr>
    </w:p>
    <w:p w14:paraId="665AF542" w14:textId="77777777" w:rsidR="007063CF" w:rsidRDefault="007063CF" w:rsidP="007063CF">
      <w:pPr>
        <w:pStyle w:val="PL"/>
      </w:pPr>
      <w:r>
        <w:t xml:space="preserve">    </w:t>
      </w:r>
      <w:r>
        <w:rPr>
          <w:rFonts w:eastAsia="等线"/>
        </w:rPr>
        <w:t>NnwdafDataManagementNotif</w:t>
      </w:r>
      <w:r>
        <w:t>:</w:t>
      </w:r>
    </w:p>
    <w:p w14:paraId="4A7FD837" w14:textId="77777777" w:rsidR="007063CF" w:rsidRDefault="007063CF" w:rsidP="007063CF">
      <w:pPr>
        <w:pStyle w:val="PL"/>
      </w:pPr>
      <w:r>
        <w:t xml:space="preserve">      description: Represents an Individual Notification.</w:t>
      </w:r>
    </w:p>
    <w:p w14:paraId="25969DC2" w14:textId="77777777" w:rsidR="007063CF" w:rsidRDefault="007063CF" w:rsidP="007063CF">
      <w:pPr>
        <w:pStyle w:val="PL"/>
      </w:pPr>
      <w:r>
        <w:t xml:space="preserve">      type: object</w:t>
      </w:r>
    </w:p>
    <w:p w14:paraId="1E2EE4E9" w14:textId="77777777" w:rsidR="007063CF" w:rsidRDefault="007063CF" w:rsidP="007063CF">
      <w:pPr>
        <w:pStyle w:val="PL"/>
      </w:pPr>
      <w:r>
        <w:t xml:space="preserve">      properties:</w:t>
      </w:r>
    </w:p>
    <w:p w14:paraId="0810726C" w14:textId="77777777" w:rsidR="007063CF" w:rsidRDefault="007063CF" w:rsidP="007063CF">
      <w:pPr>
        <w:pStyle w:val="PL"/>
      </w:pPr>
      <w:r>
        <w:t xml:space="preserve">        </w:t>
      </w:r>
      <w:r>
        <w:rPr>
          <w:lang w:eastAsia="zh-CN"/>
        </w:rPr>
        <w:t>dataNotification</w:t>
      </w:r>
      <w:r>
        <w:t>:</w:t>
      </w:r>
    </w:p>
    <w:p w14:paraId="7A02606A" w14:textId="77777777" w:rsidR="007063CF" w:rsidRDefault="007063CF" w:rsidP="007063CF">
      <w:pPr>
        <w:pStyle w:val="PL"/>
        <w:rPr>
          <w:lang w:val="en-IN" w:eastAsia="en-IN"/>
        </w:rPr>
      </w:pPr>
      <w:r>
        <w:rPr>
          <w:lang w:val="en-IN" w:eastAsia="en-IN"/>
        </w:rPr>
        <w:t xml:space="preserve">          </w:t>
      </w:r>
      <w:r>
        <w:t>$ref: 'TS29575_Nadrf_DataManagement.yaml#/components/schemas/DataNotification'</w:t>
      </w:r>
    </w:p>
    <w:p w14:paraId="4839B1C7" w14:textId="77777777" w:rsidR="007063CF" w:rsidRDefault="007063CF" w:rsidP="007063CF">
      <w:pPr>
        <w:pStyle w:val="PL"/>
      </w:pPr>
      <w:r>
        <w:t xml:space="preserve">        dataReports:</w:t>
      </w:r>
    </w:p>
    <w:p w14:paraId="6865EF17" w14:textId="77777777" w:rsidR="007063CF" w:rsidRDefault="007063CF" w:rsidP="007063CF">
      <w:pPr>
        <w:pStyle w:val="PL"/>
      </w:pPr>
      <w:r>
        <w:t xml:space="preserve">          type: array</w:t>
      </w:r>
    </w:p>
    <w:p w14:paraId="2992305B" w14:textId="77777777" w:rsidR="007063CF" w:rsidRDefault="007063CF" w:rsidP="007063CF">
      <w:pPr>
        <w:pStyle w:val="PL"/>
      </w:pPr>
      <w:r>
        <w:t xml:space="preserve">          items:</w:t>
      </w:r>
    </w:p>
    <w:p w14:paraId="6855D538" w14:textId="77777777" w:rsidR="007063CF" w:rsidRDefault="007063CF" w:rsidP="007063CF">
      <w:pPr>
        <w:pStyle w:val="PL"/>
      </w:pPr>
      <w:r>
        <w:rPr>
          <w:lang w:val="en-IN" w:eastAsia="en-IN"/>
        </w:rPr>
        <w:t xml:space="preserve">            </w:t>
      </w:r>
      <w:r>
        <w:t>$ref: 'TS29574_Ndccf_DataManagement.yaml#/components/schemas/NotifSummaryReport'</w:t>
      </w:r>
    </w:p>
    <w:p w14:paraId="3FE1AE18" w14:textId="77777777" w:rsidR="007063CF" w:rsidRDefault="007063CF" w:rsidP="007063CF">
      <w:pPr>
        <w:pStyle w:val="PL"/>
      </w:pPr>
      <w:r>
        <w:t xml:space="preserve">          minItems: 1</w:t>
      </w:r>
    </w:p>
    <w:p w14:paraId="4FE0A602" w14:textId="77777777" w:rsidR="007063CF" w:rsidRDefault="007063CF" w:rsidP="007063CF">
      <w:pPr>
        <w:pStyle w:val="PL"/>
        <w:rPr>
          <w:lang w:val="en-IN" w:eastAsia="en-IN"/>
        </w:rPr>
      </w:pPr>
      <w:r>
        <w:t xml:space="preserve">          description: List of summary reports of processed notifications.</w:t>
      </w:r>
    </w:p>
    <w:p w14:paraId="784D8C04"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proofErr w:type="gramStart"/>
      <w:r>
        <w:rPr>
          <w:rFonts w:ascii="Courier New" w:eastAsia="等线" w:hAnsi="Courier New"/>
          <w:sz w:val="16"/>
        </w:rPr>
        <w:t>delAlert</w:t>
      </w:r>
      <w:proofErr w:type="spellEnd"/>
      <w:proofErr w:type="gramEnd"/>
      <w:r>
        <w:rPr>
          <w:rFonts w:ascii="Courier New" w:eastAsia="等线" w:hAnsi="Courier New"/>
          <w:sz w:val="16"/>
        </w:rPr>
        <w:t>:</w:t>
      </w:r>
    </w:p>
    <w:p w14:paraId="520167DE" w14:textId="77777777" w:rsidR="007063CF" w:rsidRDefault="007063CF" w:rsidP="007063CF">
      <w:pPr>
        <w:pStyle w:val="PL"/>
        <w:rPr>
          <w:rFonts w:eastAsia="等线"/>
        </w:rPr>
      </w:pPr>
      <w:r>
        <w:rPr>
          <w:rFonts w:eastAsia="等线"/>
        </w:rPr>
        <w:t xml:space="preserve">          $ref: '</w:t>
      </w:r>
      <w:r>
        <w:t>TS29574_Ndccf_DataManagement.yaml</w:t>
      </w:r>
      <w:r>
        <w:rPr>
          <w:rFonts w:eastAsia="等线"/>
        </w:rPr>
        <w:t>#/components/schemas/DeletionAlert'</w:t>
      </w:r>
    </w:p>
    <w:p w14:paraId="1AFA9794" w14:textId="77777777" w:rsidR="007063CF" w:rsidRDefault="007063CF" w:rsidP="007063CF">
      <w:pPr>
        <w:pStyle w:val="PL"/>
      </w:pPr>
      <w:r>
        <w:t xml:space="preserve">        notifCorrId:</w:t>
      </w:r>
    </w:p>
    <w:p w14:paraId="1A95B9C5" w14:textId="77777777" w:rsidR="007063CF" w:rsidRDefault="007063CF" w:rsidP="007063CF">
      <w:pPr>
        <w:pStyle w:val="PL"/>
        <w:rPr>
          <w:lang w:val="en-IN" w:eastAsia="en-IN"/>
        </w:rPr>
      </w:pPr>
      <w:r>
        <w:rPr>
          <w:lang w:val="en-IN" w:eastAsia="en-IN"/>
        </w:rPr>
        <w:t xml:space="preserve">          type: string</w:t>
      </w:r>
    </w:p>
    <w:p w14:paraId="7D048C76" w14:textId="77777777" w:rsidR="007063CF" w:rsidRDefault="007063CF" w:rsidP="007063CF">
      <w:pPr>
        <w:pStyle w:val="PL"/>
        <w:rPr>
          <w:lang w:val="en-IN" w:eastAsia="en-IN"/>
        </w:rPr>
      </w:pPr>
      <w:r>
        <w:rPr>
          <w:lang w:val="en-IN" w:eastAsia="en-IN"/>
        </w:rPr>
        <w:t xml:space="preserve">          description: Notification correlation identifier.</w:t>
      </w:r>
    </w:p>
    <w:p w14:paraId="328D792A" w14:textId="77777777" w:rsidR="007063CF" w:rsidRDefault="007063CF" w:rsidP="007063CF">
      <w:pPr>
        <w:pStyle w:val="PL"/>
      </w:pPr>
      <w:r>
        <w:t xml:space="preserve">        </w:t>
      </w:r>
      <w:r>
        <w:rPr>
          <w:lang w:eastAsia="zh-CN"/>
        </w:rPr>
        <w:t>terminationReq</w:t>
      </w:r>
      <w:r>
        <w:t>:</w:t>
      </w:r>
    </w:p>
    <w:p w14:paraId="786E021E" w14:textId="77777777" w:rsidR="007063CF" w:rsidRDefault="007063CF" w:rsidP="007063CF">
      <w:pPr>
        <w:pStyle w:val="PL"/>
        <w:rPr>
          <w:lang w:val="en-IN" w:eastAsia="en-IN"/>
        </w:rPr>
      </w:pPr>
      <w:r>
        <w:rPr>
          <w:lang w:val="en-IN" w:eastAsia="en-IN"/>
        </w:rPr>
        <w:t xml:space="preserve">          type: string</w:t>
      </w:r>
    </w:p>
    <w:p w14:paraId="2F542C24" w14:textId="77777777" w:rsidR="007063CF" w:rsidRDefault="007063CF" w:rsidP="007063CF">
      <w:pPr>
        <w:pStyle w:val="PL"/>
        <w:rPr>
          <w:lang w:eastAsia="zh-CN"/>
        </w:rPr>
      </w:pPr>
      <w:r>
        <w:rPr>
          <w:lang w:val="en-IN" w:eastAsia="en-IN"/>
        </w:rPr>
        <w:t xml:space="preserve">          description: </w:t>
      </w:r>
      <w:r>
        <w:rPr>
          <w:lang w:eastAsia="zh-CN"/>
        </w:rPr>
        <w:t>&gt;</w:t>
      </w:r>
    </w:p>
    <w:p w14:paraId="4B2E22A4" w14:textId="77777777" w:rsidR="007063CF" w:rsidRDefault="007063CF" w:rsidP="007063CF">
      <w:pPr>
        <w:pStyle w:val="PL"/>
        <w:rPr>
          <w:lang w:eastAsia="zh-CN"/>
        </w:rPr>
      </w:pPr>
      <w:r>
        <w:rPr>
          <w:lang w:val="en-IN" w:eastAsia="en-IN"/>
        </w:rPr>
        <w:t xml:space="preserve">            </w:t>
      </w:r>
      <w:r>
        <w:rPr>
          <w:lang w:eastAsia="zh-CN"/>
        </w:rPr>
        <w:t>It indicates that the termination of the data management subscription</w:t>
      </w:r>
    </w:p>
    <w:p w14:paraId="43F3C4F2" w14:textId="77777777" w:rsidR="007063CF" w:rsidRDefault="007063CF" w:rsidP="007063CF">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79D749CF" w14:textId="77777777" w:rsidR="007063CF" w:rsidRDefault="007063CF" w:rsidP="007063CF">
      <w:pPr>
        <w:pStyle w:val="PL"/>
      </w:pPr>
      <w:r>
        <w:t xml:space="preserve">        </w:t>
      </w:r>
      <w:bookmarkStart w:id="30" w:name="_Hlk96682415"/>
      <w:r>
        <w:rPr>
          <w:lang w:eastAsia="ja-JP"/>
        </w:rPr>
        <w:t>fetch</w:t>
      </w:r>
      <w:bookmarkEnd w:id="30"/>
      <w:r>
        <w:t>Instruct:</w:t>
      </w:r>
    </w:p>
    <w:p w14:paraId="5337787E" w14:textId="77777777" w:rsidR="007063CF" w:rsidRDefault="007063CF" w:rsidP="007063CF">
      <w:pPr>
        <w:pStyle w:val="PL"/>
      </w:pPr>
      <w:r>
        <w:t xml:space="preserve">          $ref: 'TS29576_Nmfaf_3caDataManagement.yaml#/components/schemas/FetchInstruction'</w:t>
      </w:r>
    </w:p>
    <w:p w14:paraId="12166200" w14:textId="77777777" w:rsidR="007063CF" w:rsidRDefault="007063CF" w:rsidP="007063CF">
      <w:pPr>
        <w:pStyle w:val="PL"/>
        <w:rPr>
          <w:lang w:eastAsia="zh-CN"/>
        </w:rPr>
      </w:pPr>
      <w:r>
        <w:rPr>
          <w:rFonts w:hint="eastAsia"/>
          <w:lang w:eastAsia="zh-CN"/>
        </w:rPr>
        <w:t xml:space="preserve"> </w:t>
      </w:r>
      <w:r>
        <w:rPr>
          <w:lang w:eastAsia="zh-CN"/>
        </w:rPr>
        <w:t xml:space="preserve">       notifTimestamp:</w:t>
      </w:r>
    </w:p>
    <w:p w14:paraId="7FBA66DF" w14:textId="77777777" w:rsidR="007063CF" w:rsidRDefault="007063CF" w:rsidP="007063CF">
      <w:pPr>
        <w:pStyle w:val="PL"/>
      </w:pPr>
      <w:r>
        <w:t xml:space="preserve">          $ref: 'TS29571_CommonData.yaml#/components/schemas/DateTime'</w:t>
      </w:r>
    </w:p>
    <w:p w14:paraId="2D098727" w14:textId="77777777" w:rsidR="007063CF" w:rsidRDefault="007063CF" w:rsidP="007063CF">
      <w:pPr>
        <w:pStyle w:val="PL"/>
        <w:rPr>
          <w:lang w:val="en-IN" w:eastAsia="en-IN"/>
        </w:rPr>
      </w:pPr>
      <w:r>
        <w:rPr>
          <w:lang w:val="en-IN" w:eastAsia="en-IN"/>
        </w:rPr>
        <w:t xml:space="preserve">        pendNotifCause:</w:t>
      </w:r>
    </w:p>
    <w:p w14:paraId="6192ACAC" w14:textId="77777777" w:rsidR="007063CF" w:rsidRDefault="007063CF" w:rsidP="007063CF">
      <w:pPr>
        <w:pStyle w:val="PL"/>
        <w:rPr>
          <w:lang w:val="en-IN" w:eastAsia="en-IN"/>
        </w:rPr>
      </w:pPr>
      <w:r>
        <w:rPr>
          <w:lang w:val="en-IN" w:eastAsia="en-IN"/>
        </w:rPr>
        <w:t xml:space="preserve">          $ref: '#/components/schemas/PendingNotificationCause'</w:t>
      </w:r>
    </w:p>
    <w:p w14:paraId="52F72397" w14:textId="77777777" w:rsidR="007063CF" w:rsidRDefault="007063CF" w:rsidP="007063CF">
      <w:pPr>
        <w:pStyle w:val="PL"/>
        <w:rPr>
          <w:lang w:val="en-IN" w:eastAsia="en-IN"/>
        </w:rPr>
      </w:pPr>
      <w:r>
        <w:rPr>
          <w:lang w:val="en-IN" w:eastAsia="en-IN"/>
        </w:rPr>
        <w:t xml:space="preserve">      required:  </w:t>
      </w:r>
    </w:p>
    <w:p w14:paraId="6E1D4147" w14:textId="77777777" w:rsidR="007063CF" w:rsidRDefault="007063CF" w:rsidP="007063CF">
      <w:pPr>
        <w:pStyle w:val="PL"/>
      </w:pPr>
      <w:r>
        <w:rPr>
          <w:lang w:val="en-IN" w:eastAsia="en-IN"/>
        </w:rPr>
        <w:t xml:space="preserve">        - </w:t>
      </w:r>
      <w:r>
        <w:t>notifCorrId</w:t>
      </w:r>
    </w:p>
    <w:p w14:paraId="735E306F" w14:textId="77777777" w:rsidR="007063CF" w:rsidRDefault="007063CF" w:rsidP="007063CF">
      <w:pPr>
        <w:pStyle w:val="PL"/>
        <w:rPr>
          <w:lang w:val="en-IN" w:eastAsia="en-IN"/>
        </w:rPr>
      </w:pPr>
      <w:r>
        <w:rPr>
          <w:lang w:val="en-IN" w:eastAsia="en-IN"/>
        </w:rPr>
        <w:lastRenderedPageBreak/>
        <w:t xml:space="preserve">        - </w:t>
      </w:r>
      <w:r>
        <w:rPr>
          <w:lang w:eastAsia="zh-CN"/>
        </w:rPr>
        <w:t>notifTimestamp</w:t>
      </w:r>
    </w:p>
    <w:p w14:paraId="7F750509" w14:textId="77777777" w:rsidR="007063CF" w:rsidRDefault="007063CF" w:rsidP="007063CF">
      <w:pPr>
        <w:pStyle w:val="PL"/>
        <w:rPr>
          <w:lang w:val="en-IN" w:eastAsia="en-IN"/>
        </w:rPr>
      </w:pPr>
      <w:r>
        <w:rPr>
          <w:lang w:val="en-IN" w:eastAsia="en-IN"/>
        </w:rPr>
        <w:t xml:space="preserve">      oneOf:</w:t>
      </w:r>
    </w:p>
    <w:p w14:paraId="474F2E11" w14:textId="77777777" w:rsidR="007063CF" w:rsidRDefault="007063CF" w:rsidP="007063CF">
      <w:pPr>
        <w:pStyle w:val="PL"/>
        <w:rPr>
          <w:lang w:val="en-IN" w:eastAsia="en-IN"/>
        </w:rPr>
      </w:pPr>
      <w:r>
        <w:rPr>
          <w:lang w:val="en-IN" w:eastAsia="en-IN"/>
        </w:rPr>
        <w:t xml:space="preserve">        - required: [dataNotification]</w:t>
      </w:r>
    </w:p>
    <w:p w14:paraId="43A72F7F" w14:textId="77777777" w:rsidR="007063CF" w:rsidRDefault="007063CF" w:rsidP="007063CF">
      <w:pPr>
        <w:pStyle w:val="PL"/>
        <w:rPr>
          <w:lang w:val="en-IN" w:eastAsia="en-IN"/>
        </w:rPr>
      </w:pPr>
      <w:r>
        <w:rPr>
          <w:lang w:val="en-IN" w:eastAsia="en-IN"/>
        </w:rPr>
        <w:t xml:space="preserve">        - required: [dataReports]</w:t>
      </w:r>
    </w:p>
    <w:p w14:paraId="7FD5F57F" w14:textId="77777777" w:rsidR="007063CF" w:rsidRDefault="007063CF" w:rsidP="007063CF">
      <w:pPr>
        <w:pStyle w:val="PL"/>
        <w:rPr>
          <w:lang w:val="en-IN" w:eastAsia="en-IN"/>
        </w:rPr>
      </w:pPr>
      <w:r>
        <w:rPr>
          <w:lang w:val="en-IN" w:eastAsia="en-IN"/>
        </w:rPr>
        <w:t xml:space="preserve">        - required: [</w:t>
      </w:r>
      <w:r>
        <w:rPr>
          <w:lang w:eastAsia="ja-JP"/>
        </w:rPr>
        <w:t>fetch</w:t>
      </w:r>
      <w:r>
        <w:t>Instruct</w:t>
      </w:r>
      <w:r>
        <w:rPr>
          <w:lang w:val="en-IN" w:eastAsia="en-IN"/>
        </w:rPr>
        <w:t>]</w:t>
      </w:r>
    </w:p>
    <w:p w14:paraId="4E380B96" w14:textId="77777777" w:rsidR="007063CF" w:rsidRDefault="007063CF" w:rsidP="007063CF">
      <w:pPr>
        <w:pStyle w:val="PL"/>
        <w:rPr>
          <w:lang w:val="en-IN" w:eastAsia="en-IN"/>
        </w:rPr>
      </w:pPr>
    </w:p>
    <w:p w14:paraId="57215C79"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35E565C6"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3C7E3246"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5B7CFF"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60D72D1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proofErr w:type="gramStart"/>
      <w:r>
        <w:rPr>
          <w:rFonts w:ascii="Courier New" w:hAnsi="Courier New"/>
          <w:sz w:val="16"/>
          <w:lang w:val="en-US"/>
        </w:rPr>
        <w:t>anyOf</w:t>
      </w:r>
      <w:proofErr w:type="spellEnd"/>
      <w:proofErr w:type="gramEnd"/>
      <w:r>
        <w:rPr>
          <w:rFonts w:ascii="Courier New" w:hAnsi="Courier New"/>
          <w:sz w:val="16"/>
          <w:lang w:val="en-US"/>
        </w:rPr>
        <w:t>:</w:t>
      </w:r>
    </w:p>
    <w:p w14:paraId="39EA6948"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gramStart"/>
      <w:r>
        <w:rPr>
          <w:rFonts w:ascii="Courier New" w:hAnsi="Courier New"/>
          <w:sz w:val="16"/>
          <w:lang w:val="en-US"/>
        </w:rPr>
        <w:t>type</w:t>
      </w:r>
      <w:proofErr w:type="gramEnd"/>
      <w:r>
        <w:rPr>
          <w:rFonts w:ascii="Courier New" w:hAnsi="Courier New"/>
          <w:sz w:val="16"/>
          <w:lang w:val="en-US"/>
        </w:rPr>
        <w:t>: string</w:t>
      </w:r>
    </w:p>
    <w:p w14:paraId="70D5CE63"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proofErr w:type="gramStart"/>
      <w:r>
        <w:rPr>
          <w:rFonts w:ascii="Courier New" w:hAnsi="Courier New"/>
          <w:sz w:val="16"/>
          <w:lang w:val="en-US"/>
        </w:rPr>
        <w:t>enum</w:t>
      </w:r>
      <w:proofErr w:type="spellEnd"/>
      <w:proofErr w:type="gramEnd"/>
      <w:r>
        <w:rPr>
          <w:rFonts w:ascii="Courier New" w:hAnsi="Courier New"/>
          <w:sz w:val="16"/>
          <w:lang w:val="en-US"/>
        </w:rPr>
        <w:t>:</w:t>
      </w:r>
    </w:p>
    <w:p w14:paraId="555BA6FF"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3822685E"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1B0AAEE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gramStart"/>
      <w:r>
        <w:rPr>
          <w:rFonts w:ascii="Courier New" w:hAnsi="Courier New"/>
          <w:sz w:val="16"/>
          <w:lang w:val="en-US"/>
        </w:rPr>
        <w:t>type</w:t>
      </w:r>
      <w:proofErr w:type="gramEnd"/>
      <w:r>
        <w:rPr>
          <w:rFonts w:ascii="Courier New" w:hAnsi="Courier New"/>
          <w:sz w:val="16"/>
          <w:lang w:val="en-US"/>
        </w:rPr>
        <w:t>: string</w:t>
      </w:r>
    </w:p>
    <w:p w14:paraId="03E5663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gramStart"/>
      <w:r>
        <w:rPr>
          <w:rFonts w:ascii="Courier New" w:hAnsi="Courier New"/>
          <w:sz w:val="16"/>
          <w:lang w:val="en-US"/>
        </w:rPr>
        <w:t>description</w:t>
      </w:r>
      <w:proofErr w:type="gramEnd"/>
      <w:r>
        <w:rPr>
          <w:rFonts w:ascii="Courier New" w:hAnsi="Courier New"/>
          <w:sz w:val="16"/>
          <w:lang w:val="en-US"/>
        </w:rPr>
        <w:t>: &gt;</w:t>
      </w:r>
    </w:p>
    <w:p w14:paraId="128FBEC0"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2F959302"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gramStart"/>
      <w:r>
        <w:rPr>
          <w:rFonts w:ascii="Courier New" w:hAnsi="Courier New"/>
          <w:sz w:val="16"/>
          <w:lang w:val="en-US"/>
        </w:rPr>
        <w:t>is</w:t>
      </w:r>
      <w:proofErr w:type="gramEnd"/>
      <w:r>
        <w:rPr>
          <w:rFonts w:ascii="Courier New" w:hAnsi="Courier New"/>
          <w:sz w:val="16"/>
          <w:lang w:val="en-US"/>
        </w:rPr>
        <w:t xml:space="preserve"> not used to encode content defined in the present version of this API.</w:t>
      </w:r>
    </w:p>
    <w:p w14:paraId="1835839A"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gramStart"/>
      <w:r>
        <w:rPr>
          <w:rFonts w:ascii="Courier New" w:hAnsi="Courier New"/>
          <w:sz w:val="16"/>
          <w:lang w:val="en-US"/>
        </w:rPr>
        <w:t>description</w:t>
      </w:r>
      <w:proofErr w:type="gramEnd"/>
      <w:r>
        <w:rPr>
          <w:rFonts w:ascii="Courier New" w:hAnsi="Courier New"/>
          <w:sz w:val="16"/>
          <w:lang w:val="en-US"/>
        </w:rPr>
        <w:t>: |</w:t>
      </w:r>
    </w:p>
    <w:p w14:paraId="5806768C"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31" w:name="_Hlk146628768"/>
      <w:r>
        <w:rPr>
          <w:rFonts w:ascii="Courier New" w:hAnsi="Courier New"/>
          <w:sz w:val="16"/>
        </w:rPr>
        <w:t>Pending Notification Cause for the stored unsent data</w:t>
      </w:r>
      <w:bookmarkEnd w:id="31"/>
      <w:r>
        <w:rPr>
          <w:rFonts w:ascii="Courier New" w:hAnsi="Courier New"/>
          <w:sz w:val="16"/>
        </w:rPr>
        <w:t xml:space="preserve">.  </w:t>
      </w:r>
    </w:p>
    <w:p w14:paraId="0AFEBD44"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69AF9C76"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11125501" w14:textId="77777777" w:rsidR="007063CF" w:rsidRDefault="007063CF" w:rsidP="0070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0753BDB1" w14:textId="77777777" w:rsidR="007063CF" w:rsidRDefault="007063CF" w:rsidP="007063CF">
      <w:pPr>
        <w:rPr>
          <w:lang w:val="en-IN"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ADA4B" w14:textId="77777777" w:rsidR="007A0CE8" w:rsidRDefault="007A0CE8">
      <w:r>
        <w:separator/>
      </w:r>
    </w:p>
  </w:endnote>
  <w:endnote w:type="continuationSeparator" w:id="0">
    <w:p w14:paraId="305F8BCA" w14:textId="77777777" w:rsidR="007A0CE8" w:rsidRDefault="007A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07380" w14:textId="77777777" w:rsidR="007A0CE8" w:rsidRDefault="007A0CE8">
      <w:r>
        <w:separator/>
      </w:r>
    </w:p>
  </w:footnote>
  <w:footnote w:type="continuationSeparator" w:id="0">
    <w:p w14:paraId="0DC4294B" w14:textId="77777777" w:rsidR="007A0CE8" w:rsidRDefault="007A0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81FCA"/>
    <w:rsid w:val="000A6394"/>
    <w:rsid w:val="000B7FED"/>
    <w:rsid w:val="000C038A"/>
    <w:rsid w:val="000C6598"/>
    <w:rsid w:val="000D44B3"/>
    <w:rsid w:val="00145D43"/>
    <w:rsid w:val="00164F4A"/>
    <w:rsid w:val="00192C46"/>
    <w:rsid w:val="001A08B3"/>
    <w:rsid w:val="001A7B60"/>
    <w:rsid w:val="001B52F0"/>
    <w:rsid w:val="001B7A65"/>
    <w:rsid w:val="001E0CBA"/>
    <w:rsid w:val="001E41F3"/>
    <w:rsid w:val="00205E88"/>
    <w:rsid w:val="00222B09"/>
    <w:rsid w:val="00257A2C"/>
    <w:rsid w:val="0026004D"/>
    <w:rsid w:val="002640DD"/>
    <w:rsid w:val="00275D12"/>
    <w:rsid w:val="00284FEB"/>
    <w:rsid w:val="002860C4"/>
    <w:rsid w:val="002B5741"/>
    <w:rsid w:val="002E472E"/>
    <w:rsid w:val="002F1BA5"/>
    <w:rsid w:val="00302550"/>
    <w:rsid w:val="00305409"/>
    <w:rsid w:val="003309CB"/>
    <w:rsid w:val="003609EF"/>
    <w:rsid w:val="0036231A"/>
    <w:rsid w:val="00374DD4"/>
    <w:rsid w:val="003941CB"/>
    <w:rsid w:val="003E1A36"/>
    <w:rsid w:val="00410371"/>
    <w:rsid w:val="004242F1"/>
    <w:rsid w:val="00441897"/>
    <w:rsid w:val="004B75B7"/>
    <w:rsid w:val="004F60E8"/>
    <w:rsid w:val="005141D9"/>
    <w:rsid w:val="0051580D"/>
    <w:rsid w:val="00521612"/>
    <w:rsid w:val="00547111"/>
    <w:rsid w:val="00561588"/>
    <w:rsid w:val="005709F7"/>
    <w:rsid w:val="00592D74"/>
    <w:rsid w:val="005E2C44"/>
    <w:rsid w:val="00621188"/>
    <w:rsid w:val="006257ED"/>
    <w:rsid w:val="00653DE4"/>
    <w:rsid w:val="00665C47"/>
    <w:rsid w:val="00683E09"/>
    <w:rsid w:val="00695808"/>
    <w:rsid w:val="006B46FB"/>
    <w:rsid w:val="006E21FB"/>
    <w:rsid w:val="007063CF"/>
    <w:rsid w:val="00792342"/>
    <w:rsid w:val="007977A8"/>
    <w:rsid w:val="007A0CE8"/>
    <w:rsid w:val="007B512A"/>
    <w:rsid w:val="007C0FFD"/>
    <w:rsid w:val="007C2097"/>
    <w:rsid w:val="007D0160"/>
    <w:rsid w:val="007D6A07"/>
    <w:rsid w:val="007E0B8C"/>
    <w:rsid w:val="007F4A10"/>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41E30"/>
    <w:rsid w:val="009531B0"/>
    <w:rsid w:val="00962074"/>
    <w:rsid w:val="009741B3"/>
    <w:rsid w:val="009777D9"/>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7B97"/>
    <w:rsid w:val="00B968C8"/>
    <w:rsid w:val="00BA0E34"/>
    <w:rsid w:val="00BA3EC5"/>
    <w:rsid w:val="00BA51D9"/>
    <w:rsid w:val="00BB5DFC"/>
    <w:rsid w:val="00BD279D"/>
    <w:rsid w:val="00BD6BB8"/>
    <w:rsid w:val="00C00878"/>
    <w:rsid w:val="00C022AB"/>
    <w:rsid w:val="00C16E53"/>
    <w:rsid w:val="00C56A71"/>
    <w:rsid w:val="00C66BA2"/>
    <w:rsid w:val="00C870F6"/>
    <w:rsid w:val="00C94603"/>
    <w:rsid w:val="00C95985"/>
    <w:rsid w:val="00CC5026"/>
    <w:rsid w:val="00CC68D0"/>
    <w:rsid w:val="00D03F9A"/>
    <w:rsid w:val="00D06D51"/>
    <w:rsid w:val="00D24991"/>
    <w:rsid w:val="00D50255"/>
    <w:rsid w:val="00D66520"/>
    <w:rsid w:val="00D67AA1"/>
    <w:rsid w:val="00D84AE9"/>
    <w:rsid w:val="00D9124E"/>
    <w:rsid w:val="00DC188B"/>
    <w:rsid w:val="00DE34CF"/>
    <w:rsid w:val="00E13F3D"/>
    <w:rsid w:val="00E25385"/>
    <w:rsid w:val="00E258E8"/>
    <w:rsid w:val="00E34898"/>
    <w:rsid w:val="00E81BC4"/>
    <w:rsid w:val="00EA32F9"/>
    <w:rsid w:val="00EB09B7"/>
    <w:rsid w:val="00EE3686"/>
    <w:rsid w:val="00EE7D7C"/>
    <w:rsid w:val="00EF14C3"/>
    <w:rsid w:val="00EF52D9"/>
    <w:rsid w:val="00F25D98"/>
    <w:rsid w:val="00F300FB"/>
    <w:rsid w:val="00F7607D"/>
    <w:rsid w:val="00F86F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
    <w:name w:val="Unresolved Mention"/>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51AA5-4386-4738-8673-B822D7B3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2753</Words>
  <Characters>15693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2024-08-03T10:39:00Z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(3)HYNjofPDuDPHjzegVY/9r8fuRm3vjFGmbI4E+ogE/DhIiHfxgqZZV7qPIKB06a7fKnu8KDgw
R8AZi87CQGqLix+e8U2DNUd3I92zGlx5riBkQP33GLHto3iTvab3nns/es4yAebViXv3vP8Y
IA3j5svuTIZoe8FifS5faPoDPxP4LVhyCM2xSMytjhqzmVKqCWFzVU9YvVm/YUr79n2BzqNo
0xOmHmig3zqlSitGoa</vt:lpwstr>
  </property>
  <property fmtid="{D5CDD505-2E9C-101B-9397-08002B2CF9AE}" pid="22" name="_2015_ms_pID_7253431">
    <vt:lpwstr>ehAXW+9aQ4ivza8ClaC1U8SRrSDaIFUJgqYfodHKpU7HFDr4i6gXja
AndFiCzI14GTlEvoZAInv0q2A0Ey2vMuCHUG5e+kko+Lg5RUk0waRZxVyXS+b6n/Xiy6jmnG
cH/FZnWHtyCm4ys46TT0F2Eh/928xYdMdsrvjWEyZBGcnNch5MA6R/6WqiFyxxvG9KZ87zKc
qXDabR9l9qfLJaGgt80g5PXdhjoGrPmlHHe2</vt:lpwstr>
  </property>
  <property fmtid="{D5CDD505-2E9C-101B-9397-08002B2CF9AE}" pid="23" name="_2015_ms_pID_7253432">
    <vt:lpwstr>vQ==</vt:lpwstr>
  </property>
</Properties>
</file>